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5BF22">
      <w:pPr>
        <w:spacing w:before="72"/>
        <w:ind w:right="167"/>
        <w:jc w:val="left"/>
        <w:rPr>
          <w:b/>
          <w:sz w:val="28"/>
        </w:rPr>
      </w:pPr>
      <w:bookmarkStart w:id="0" w:name="_GoBack"/>
      <w:bookmarkEnd w:id="0"/>
    </w:p>
    <w:p w14:paraId="3AD05BF2">
      <w:pPr>
        <w:pStyle w:val="4"/>
        <w:ind w:left="0"/>
        <w:rPr>
          <w:b/>
        </w:rPr>
      </w:pPr>
    </w:p>
    <w:p w14:paraId="32DD65CA">
      <w:pPr>
        <w:pStyle w:val="4"/>
        <w:ind w:left="0"/>
        <w:rPr>
          <w:b/>
        </w:rPr>
      </w:pPr>
    </w:p>
    <w:p w14:paraId="20ECF311">
      <w:pPr>
        <w:pStyle w:val="4"/>
        <w:ind w:left="0"/>
        <w:rPr>
          <w:b/>
        </w:rPr>
      </w:pPr>
    </w:p>
    <w:p w14:paraId="2311F6EA">
      <w:pPr>
        <w:pStyle w:val="4"/>
        <w:ind w:left="0"/>
        <w:rPr>
          <w:b/>
        </w:rPr>
      </w:pPr>
    </w:p>
    <w:p w14:paraId="6FE07208">
      <w:pPr>
        <w:pStyle w:val="4"/>
        <w:spacing w:before="3"/>
        <w:ind w:left="0"/>
        <w:rPr>
          <w:b/>
        </w:rPr>
      </w:pPr>
    </w:p>
    <w:p w14:paraId="0842CBC5">
      <w:pPr>
        <w:spacing w:before="0" w:line="319" w:lineRule="exact"/>
        <w:ind w:left="0" w:right="10" w:firstLine="0"/>
        <w:jc w:val="center"/>
        <w:rPr>
          <w:b/>
          <w:sz w:val="28"/>
        </w:rPr>
      </w:pPr>
      <w:r>
        <w:rPr>
          <w:b/>
          <w:spacing w:val="-2"/>
          <w:sz w:val="28"/>
          <w:u w:val="single"/>
        </w:rPr>
        <w:t>Духовно-нравственное</w:t>
      </w:r>
      <w:r>
        <w:rPr>
          <w:b/>
          <w:spacing w:val="1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направление</w:t>
      </w:r>
    </w:p>
    <w:p w14:paraId="5CBE0948">
      <w:pPr>
        <w:pStyle w:val="4"/>
        <w:spacing w:line="319" w:lineRule="exact"/>
        <w:ind w:left="1" w:right="10"/>
        <w:jc w:val="center"/>
      </w:pPr>
      <w:r>
        <w:rPr>
          <w:spacing w:val="-2"/>
        </w:rPr>
        <w:t>Тематическое</w:t>
      </w:r>
      <w:r>
        <w:rPr>
          <w:spacing w:val="6"/>
        </w:rPr>
        <w:t xml:space="preserve"> </w:t>
      </w:r>
      <w:r>
        <w:rPr>
          <w:spacing w:val="-2"/>
        </w:rPr>
        <w:t>направление</w:t>
      </w:r>
    </w:p>
    <w:p w14:paraId="2D38C4A4">
      <w:pPr>
        <w:pStyle w:val="4"/>
        <w:ind w:left="0"/>
      </w:pPr>
    </w:p>
    <w:p w14:paraId="56AE037A">
      <w:pPr>
        <w:pStyle w:val="4"/>
        <w:ind w:left="0"/>
      </w:pPr>
    </w:p>
    <w:p w14:paraId="4CDCF82F">
      <w:pPr>
        <w:pStyle w:val="4"/>
        <w:ind w:left="0"/>
      </w:pPr>
    </w:p>
    <w:p w14:paraId="6BAC87F4">
      <w:pPr>
        <w:pStyle w:val="4"/>
        <w:spacing w:before="321"/>
        <w:ind w:left="0"/>
      </w:pPr>
    </w:p>
    <w:p w14:paraId="79F945E8">
      <w:pPr>
        <w:spacing w:before="0"/>
        <w:ind w:left="7" w:right="10" w:firstLine="0"/>
        <w:jc w:val="center"/>
        <w:rPr>
          <w:b/>
          <w:i/>
          <w:sz w:val="28"/>
        </w:rPr>
      </w:pPr>
      <w:r>
        <w:rPr>
          <w:b/>
          <w:sz w:val="28"/>
          <w:u w:val="single"/>
        </w:rPr>
        <w:t>Классный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час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на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тему</w:t>
      </w:r>
      <w:r>
        <w:rPr>
          <w:b/>
          <w:i/>
          <w:sz w:val="28"/>
          <w:u w:val="single"/>
        </w:rPr>
        <w:t>:</w:t>
      </w:r>
      <w:r>
        <w:rPr>
          <w:b/>
          <w:i/>
          <w:spacing w:val="59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«Нужно</w:t>
      </w:r>
      <w:r>
        <w:rPr>
          <w:b/>
          <w:i/>
          <w:spacing w:val="-5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уметь</w:t>
      </w:r>
      <w:r>
        <w:rPr>
          <w:b/>
          <w:i/>
          <w:spacing w:val="-3"/>
          <w:sz w:val="28"/>
          <w:u w:val="single"/>
        </w:rPr>
        <w:t xml:space="preserve"> </w:t>
      </w:r>
      <w:r>
        <w:rPr>
          <w:b/>
          <w:i/>
          <w:spacing w:val="-2"/>
          <w:sz w:val="28"/>
          <w:u w:val="single"/>
        </w:rPr>
        <w:t>дружить!»</w:t>
      </w:r>
    </w:p>
    <w:p w14:paraId="3A4173AD">
      <w:pPr>
        <w:pStyle w:val="4"/>
        <w:spacing w:before="163"/>
        <w:ind w:left="7" w:right="10"/>
        <w:jc w:val="center"/>
      </w:pPr>
      <w:r>
        <w:t>Тема</w:t>
      </w:r>
      <w:r>
        <w:rPr>
          <w:spacing w:val="-12"/>
        </w:rPr>
        <w:t xml:space="preserve"> </w:t>
      </w:r>
      <w:r>
        <w:t>методической</w:t>
      </w:r>
      <w:r>
        <w:rPr>
          <w:spacing w:val="-12"/>
        </w:rPr>
        <w:t xml:space="preserve"> </w:t>
      </w:r>
      <w:r>
        <w:rPr>
          <w:spacing w:val="-2"/>
        </w:rPr>
        <w:t>разработки</w:t>
      </w:r>
    </w:p>
    <w:p w14:paraId="27302B8D">
      <w:pPr>
        <w:pStyle w:val="4"/>
        <w:spacing w:before="321"/>
        <w:ind w:left="6143" w:right="137" w:firstLine="667"/>
        <w:jc w:val="right"/>
      </w:pPr>
      <w:r>
        <w:t>Автор:</w:t>
      </w:r>
      <w:r>
        <w:rPr>
          <w:spacing w:val="-18"/>
        </w:rPr>
        <w:t xml:space="preserve"> </w:t>
      </w:r>
      <w:r>
        <w:t>Алексеева</w:t>
      </w:r>
      <w:r>
        <w:rPr>
          <w:spacing w:val="-17"/>
        </w:rPr>
        <w:t xml:space="preserve"> </w:t>
      </w:r>
      <w:r>
        <w:t>Г.А. учитель</w:t>
      </w:r>
      <w:r>
        <w:rPr>
          <w:spacing w:val="-18"/>
        </w:rPr>
        <w:t xml:space="preserve"> </w:t>
      </w:r>
      <w:r>
        <w:t>начальных</w:t>
      </w:r>
      <w:r>
        <w:rPr>
          <w:spacing w:val="-17"/>
        </w:rPr>
        <w:t xml:space="preserve"> </w:t>
      </w:r>
      <w:r>
        <w:t>классов, МБОУ НОШ№11г.Хилок</w:t>
      </w:r>
    </w:p>
    <w:p w14:paraId="1F70DAF8">
      <w:pPr>
        <w:pStyle w:val="4"/>
        <w:ind w:left="0"/>
      </w:pPr>
    </w:p>
    <w:p w14:paraId="57BF59FE">
      <w:pPr>
        <w:pStyle w:val="4"/>
        <w:ind w:left="0"/>
      </w:pPr>
    </w:p>
    <w:p w14:paraId="5F420906">
      <w:pPr>
        <w:pStyle w:val="4"/>
        <w:ind w:left="0"/>
      </w:pPr>
    </w:p>
    <w:p w14:paraId="2DEF2F9E">
      <w:pPr>
        <w:pStyle w:val="4"/>
        <w:ind w:left="0"/>
      </w:pPr>
    </w:p>
    <w:p w14:paraId="273349D0">
      <w:pPr>
        <w:pStyle w:val="4"/>
        <w:ind w:left="0"/>
      </w:pPr>
    </w:p>
    <w:p w14:paraId="42EBB052">
      <w:pPr>
        <w:pStyle w:val="4"/>
        <w:ind w:left="0"/>
      </w:pPr>
    </w:p>
    <w:p w14:paraId="552B0046">
      <w:pPr>
        <w:pStyle w:val="4"/>
        <w:ind w:left="0"/>
      </w:pPr>
    </w:p>
    <w:p w14:paraId="01B099B7">
      <w:pPr>
        <w:pStyle w:val="4"/>
        <w:ind w:left="0"/>
      </w:pPr>
    </w:p>
    <w:p w14:paraId="4FC9A5F3">
      <w:pPr>
        <w:pStyle w:val="4"/>
        <w:ind w:left="0"/>
      </w:pPr>
    </w:p>
    <w:p w14:paraId="37B6331A">
      <w:pPr>
        <w:pStyle w:val="4"/>
        <w:ind w:left="0"/>
      </w:pPr>
    </w:p>
    <w:p w14:paraId="199A1B95">
      <w:pPr>
        <w:pStyle w:val="4"/>
        <w:ind w:left="0"/>
      </w:pPr>
    </w:p>
    <w:p w14:paraId="66143F43">
      <w:pPr>
        <w:pStyle w:val="4"/>
        <w:ind w:left="0"/>
      </w:pPr>
    </w:p>
    <w:p w14:paraId="78A1C047">
      <w:pPr>
        <w:pStyle w:val="4"/>
        <w:ind w:left="0"/>
      </w:pPr>
    </w:p>
    <w:p w14:paraId="5D635A68">
      <w:pPr>
        <w:pStyle w:val="4"/>
        <w:ind w:left="0"/>
      </w:pPr>
    </w:p>
    <w:p w14:paraId="150A9E85">
      <w:pPr>
        <w:pStyle w:val="4"/>
        <w:ind w:left="0"/>
      </w:pPr>
    </w:p>
    <w:p w14:paraId="02E2B7AB">
      <w:pPr>
        <w:pStyle w:val="4"/>
        <w:ind w:left="0"/>
      </w:pPr>
    </w:p>
    <w:p w14:paraId="29313E21">
      <w:pPr>
        <w:pStyle w:val="4"/>
        <w:ind w:left="0"/>
      </w:pPr>
    </w:p>
    <w:p w14:paraId="1C89B2A2">
      <w:pPr>
        <w:pStyle w:val="4"/>
        <w:ind w:left="0"/>
      </w:pPr>
    </w:p>
    <w:p w14:paraId="4351B913">
      <w:pPr>
        <w:pStyle w:val="4"/>
        <w:ind w:left="0"/>
      </w:pPr>
    </w:p>
    <w:p w14:paraId="15520E81">
      <w:pPr>
        <w:pStyle w:val="4"/>
        <w:ind w:left="0"/>
      </w:pPr>
    </w:p>
    <w:p w14:paraId="697A5AE9">
      <w:pPr>
        <w:pStyle w:val="4"/>
        <w:ind w:left="0"/>
      </w:pPr>
    </w:p>
    <w:p w14:paraId="05EE6D55">
      <w:pPr>
        <w:pStyle w:val="4"/>
        <w:ind w:left="0"/>
      </w:pPr>
    </w:p>
    <w:p w14:paraId="23A04DEC">
      <w:pPr>
        <w:pStyle w:val="4"/>
        <w:spacing w:before="6"/>
        <w:ind w:left="0"/>
      </w:pPr>
    </w:p>
    <w:p w14:paraId="4FFE0823">
      <w:pPr>
        <w:pStyle w:val="4"/>
        <w:spacing w:before="1"/>
        <w:ind w:left="9" w:right="10"/>
        <w:jc w:val="center"/>
        <w:rPr>
          <w:rFonts w:ascii="Calibri" w:hAnsi="Calibri"/>
        </w:rPr>
      </w:pPr>
      <w:r>
        <w:rPr>
          <w:rFonts w:ascii="Calibri" w:hAnsi="Calibri"/>
        </w:rPr>
        <w:t>2024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5"/>
        </w:rPr>
        <w:t>год</w:t>
      </w:r>
    </w:p>
    <w:p w14:paraId="09502952">
      <w:pPr>
        <w:pStyle w:val="4"/>
        <w:spacing w:after="0"/>
        <w:jc w:val="center"/>
        <w:rPr>
          <w:rFonts w:ascii="Calibri" w:hAnsi="Calibri"/>
        </w:rPr>
        <w:sectPr>
          <w:type w:val="continuous"/>
          <w:pgSz w:w="11910" w:h="16840"/>
          <w:pgMar w:top="1040" w:right="708" w:bottom="280" w:left="1559" w:header="720" w:footer="720" w:gutter="0"/>
          <w:cols w:space="720" w:num="1"/>
        </w:sectPr>
      </w:pPr>
    </w:p>
    <w:p w14:paraId="1D209903">
      <w:pPr>
        <w:pStyle w:val="6"/>
        <w:numPr>
          <w:ilvl w:val="0"/>
          <w:numId w:val="1"/>
        </w:numPr>
        <w:tabs>
          <w:tab w:val="left" w:pos="422"/>
        </w:tabs>
        <w:spacing w:before="72" w:after="0" w:line="240" w:lineRule="auto"/>
        <w:ind w:left="422" w:right="0" w:hanging="282"/>
        <w:jc w:val="both"/>
        <w:rPr>
          <w:b/>
          <w:sz w:val="28"/>
          <w:u w:val="single"/>
        </w:rPr>
      </w:pPr>
      <w:r>
        <w:rPr>
          <w:b/>
          <w:spacing w:val="-2"/>
          <w:sz w:val="28"/>
        </w:rPr>
        <w:t>Пояснительная</w:t>
      </w:r>
      <w:r>
        <w:rPr>
          <w:b/>
          <w:spacing w:val="3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6A40DB88">
      <w:pPr>
        <w:pStyle w:val="4"/>
        <w:spacing w:before="158" w:line="360" w:lineRule="auto"/>
        <w:ind w:right="142"/>
        <w:jc w:val="both"/>
      </w:pPr>
      <w:r>
        <w:t>Классный руководитель является самым главным проводником знаний для ученика. Учитель берёт на себя ведущую деятельность воспитания в рамках обучения в школе и служит примером для своих учащихся. Воспитательные задачи, формы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 формируются непосредственно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потребностей детей и их родителей.</w:t>
      </w:r>
    </w:p>
    <w:p w14:paraId="05297D29">
      <w:pPr>
        <w:pStyle w:val="4"/>
        <w:spacing w:before="1" w:line="360" w:lineRule="auto"/>
        <w:ind w:right="138"/>
        <w:jc w:val="both"/>
      </w:pPr>
      <w:r>
        <w:t xml:space="preserve">Классный руководитель - не профессия, формально это лишь функциональная обязанность, но невозможная без души и сердца, предполагающая, кроме знаний, ещё и огромную, безусловную любовь к </w:t>
      </w:r>
      <w:r>
        <w:rPr>
          <w:spacing w:val="-2"/>
        </w:rPr>
        <w:t>детям.</w:t>
      </w:r>
    </w:p>
    <w:p w14:paraId="5A32ECE5">
      <w:pPr>
        <w:pStyle w:val="4"/>
        <w:spacing w:line="360" w:lineRule="auto"/>
        <w:ind w:right="134"/>
        <w:jc w:val="both"/>
      </w:pPr>
      <w:r>
        <w:t>«Мне достался удивительный класс» - такую установку делаю я себе каждый раз, когда принимаю первоклассников после очередного выпуска. какими бы они ни оказались, это для меня «мои самые лучшие дети на свете». Моя воспитательная позиция состоит в том, что необходимо создавать условия</w:t>
      </w:r>
      <w:r>
        <w:rPr>
          <w:spacing w:val="40"/>
        </w:rPr>
        <w:t xml:space="preserve"> </w:t>
      </w:r>
      <w:r>
        <w:t>для саморазвития учащихся. Представить это можно на примере простого сравнения. Цветок растет сам. Его не надо тянуть за верхушку, заставлять цвести по принуждению. Но его необходимо поливать, обогревать и освещать, с ним надо разговаривать. Ему нужно создавать условия, чтобы</w:t>
      </w:r>
      <w:r>
        <w:rPr>
          <w:spacing w:val="40"/>
        </w:rPr>
        <w:t xml:space="preserve"> </w:t>
      </w:r>
      <w:r>
        <w:t>ему самому нужно каждый день дарить улыбку, говорить нужные слова, сообщать радостные новости, совершать хорошие поступки – это и есть проявление благородства и великодушия. Настоящий педагог должен, с</w:t>
      </w:r>
    </w:p>
    <w:p w14:paraId="11C2835F">
      <w:pPr>
        <w:pStyle w:val="4"/>
        <w:spacing w:before="1" w:line="360" w:lineRule="auto"/>
        <w:ind w:right="143"/>
        <w:jc w:val="both"/>
      </w:pPr>
      <w:r>
        <w:t>одной</w:t>
      </w:r>
      <w:r>
        <w:rPr>
          <w:spacing w:val="-3"/>
        </w:rPr>
        <w:t xml:space="preserve"> </w:t>
      </w:r>
      <w:r>
        <w:t>стороны, быть</w:t>
      </w:r>
      <w:r>
        <w:rPr>
          <w:spacing w:val="-5"/>
        </w:rPr>
        <w:t xml:space="preserve"> </w:t>
      </w:r>
      <w:r>
        <w:t>строгим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требовательным, 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другой -</w:t>
      </w:r>
      <w:r>
        <w:rPr>
          <w:spacing w:val="-4"/>
        </w:rPr>
        <w:t xml:space="preserve"> </w:t>
      </w:r>
      <w:r>
        <w:t>добрым, чутким и</w:t>
      </w:r>
      <w:r>
        <w:rPr>
          <w:spacing w:val="-2"/>
        </w:rPr>
        <w:t xml:space="preserve"> </w:t>
      </w:r>
      <w:r>
        <w:t>заботливым. Разумеется, искренним. И</w:t>
      </w:r>
      <w:r>
        <w:rPr>
          <w:spacing w:val="-5"/>
        </w:rPr>
        <w:t xml:space="preserve"> </w:t>
      </w:r>
      <w:r>
        <w:t>обязательно -</w:t>
      </w:r>
      <w:r>
        <w:rPr>
          <w:spacing w:val="-3"/>
        </w:rPr>
        <w:t xml:space="preserve"> </w:t>
      </w:r>
      <w:r>
        <w:t>сам</w:t>
      </w:r>
      <w:r>
        <w:rPr>
          <w:spacing w:val="-4"/>
        </w:rPr>
        <w:t xml:space="preserve"> </w:t>
      </w:r>
      <w:r>
        <w:t>любить</w:t>
      </w:r>
      <w:r>
        <w:rPr>
          <w:spacing w:val="-4"/>
        </w:rPr>
        <w:t xml:space="preserve"> </w:t>
      </w:r>
      <w:r>
        <w:t>жизнь. По мере накопления педагогического опыта я пришла к выводу, что настоящий учитель должен быть актером. Как артист на сцене забывает обо всем, кроме жизни своего героя, заставляет зрителя воспринимать спектакль, как действительность, так и педагог, входя в класс, должен забыть о своих личных проблемах, переживаниях, и помнить только о своих учениках; каждый из которых имеет свой собственный характер, мировоззрение, но все они</w:t>
      </w:r>
      <w:r>
        <w:rPr>
          <w:spacing w:val="37"/>
        </w:rPr>
        <w:t xml:space="preserve"> </w:t>
      </w:r>
      <w:r>
        <w:t>без</w:t>
      </w:r>
      <w:r>
        <w:rPr>
          <w:spacing w:val="39"/>
        </w:rPr>
        <w:t xml:space="preserve"> </w:t>
      </w:r>
      <w:r>
        <w:t>исключения</w:t>
      </w:r>
      <w:r>
        <w:rPr>
          <w:spacing w:val="39"/>
        </w:rPr>
        <w:t xml:space="preserve"> </w:t>
      </w:r>
      <w:r>
        <w:t>должны</w:t>
      </w:r>
      <w:r>
        <w:rPr>
          <w:spacing w:val="37"/>
        </w:rPr>
        <w:t xml:space="preserve"> </w:t>
      </w:r>
      <w:r>
        <w:t>быть</w:t>
      </w:r>
      <w:r>
        <w:rPr>
          <w:spacing w:val="41"/>
        </w:rPr>
        <w:t xml:space="preserve"> </w:t>
      </w:r>
      <w:r>
        <w:t>вовлечены</w:t>
      </w:r>
      <w:r>
        <w:rPr>
          <w:spacing w:val="39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общий</w:t>
      </w:r>
      <w:r>
        <w:rPr>
          <w:spacing w:val="42"/>
        </w:rPr>
        <w:t xml:space="preserve"> </w:t>
      </w:r>
      <w:r>
        <w:t>творческий</w:t>
      </w:r>
      <w:r>
        <w:rPr>
          <w:spacing w:val="38"/>
        </w:rPr>
        <w:t xml:space="preserve"> </w:t>
      </w:r>
      <w:r>
        <w:rPr>
          <w:spacing w:val="-2"/>
        </w:rPr>
        <w:t>процесс</w:t>
      </w:r>
    </w:p>
    <w:p w14:paraId="1FD68F07">
      <w:pPr>
        <w:pStyle w:val="4"/>
        <w:spacing w:after="0" w:line="360" w:lineRule="auto"/>
        <w:jc w:val="both"/>
        <w:sectPr>
          <w:pgSz w:w="11910" w:h="16840"/>
          <w:pgMar w:top="1040" w:right="708" w:bottom="280" w:left="1559" w:header="720" w:footer="720" w:gutter="0"/>
          <w:cols w:space="720" w:num="1"/>
        </w:sectPr>
      </w:pPr>
    </w:p>
    <w:p w14:paraId="54FF56B7">
      <w:pPr>
        <w:pStyle w:val="4"/>
        <w:spacing w:before="67" w:line="360" w:lineRule="auto"/>
        <w:ind w:right="138"/>
        <w:jc w:val="both"/>
      </w:pPr>
      <w:r>
        <w:t>обучения. Именно поэтому с детьми разговариваю как со взрослыми, уважая в них личность. Без этого не обойтись, как бы сложно ни было это воплотить сразу на практике. Все начинается с мысли, поэтому ежедневно мысленно настраиваюсь на искренний, уважительный разговор, если хочу в чём-то убедить детей.</w:t>
      </w:r>
    </w:p>
    <w:p w14:paraId="77820851">
      <w:pPr>
        <w:pStyle w:val="4"/>
        <w:spacing w:before="1" w:line="360" w:lineRule="auto"/>
        <w:ind w:right="135"/>
        <w:jc w:val="both"/>
      </w:pPr>
      <w:r>
        <w:t>Еще одной своей важной задачей считаю научить детей доверять,</w:t>
      </w:r>
      <w:r>
        <w:rPr>
          <w:spacing w:val="40"/>
        </w:rPr>
        <w:t xml:space="preserve"> </w:t>
      </w:r>
      <w:r>
        <w:t>взвешивать, рассуждать, договариваться. Всегда говорю ребятам, что любые отношения строятся только на доверии. Если дети научатся доверять, договариваться, то и отношения будут совершенно другими. Поэтому стремлюсь очеловечивать среду вокруг ребенка, делать так, чтобы он чувствовал, что вокруг друзья, они хотят добра, они помогут. И, разумеется,</w:t>
      </w:r>
      <w:r>
        <w:rPr>
          <w:spacing w:val="40"/>
        </w:rPr>
        <w:t xml:space="preserve"> </w:t>
      </w:r>
      <w:r>
        <w:t>в каждом ученике воспитываю желание помочь, способность сопереживать своим товарищам. Только тогда, по моему мнению, вырастет личность. Это надежный</w:t>
      </w:r>
      <w:r>
        <w:rPr>
          <w:spacing w:val="-4"/>
        </w:rPr>
        <w:t xml:space="preserve"> </w:t>
      </w:r>
      <w:r>
        <w:t>путь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того,</w:t>
      </w:r>
      <w:r>
        <w:rPr>
          <w:spacing w:val="-1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ребята доверились</w:t>
      </w:r>
      <w:r>
        <w:rPr>
          <w:spacing w:val="-1"/>
        </w:rPr>
        <w:t xml:space="preserve"> </w:t>
      </w:r>
      <w:r>
        <w:t>учителю,</w:t>
      </w:r>
      <w:r>
        <w:rPr>
          <w:spacing w:val="-1"/>
        </w:rPr>
        <w:t xml:space="preserve"> </w:t>
      </w:r>
      <w:r>
        <w:t>оценили</w:t>
      </w:r>
      <w:r>
        <w:rPr>
          <w:spacing w:val="-4"/>
        </w:rPr>
        <w:t xml:space="preserve"> </w:t>
      </w:r>
      <w:r>
        <w:t>доброту его души, приняли его любовь.</w:t>
      </w:r>
    </w:p>
    <w:p w14:paraId="7D679A1E">
      <w:pPr>
        <w:pStyle w:val="4"/>
        <w:spacing w:line="362" w:lineRule="auto"/>
        <w:ind w:right="144"/>
        <w:jc w:val="both"/>
      </w:pPr>
      <w:r>
        <w:t>Для достижения целей и получения результатов воспитания педагогу необходимо использовать конкретные методические приемы, методы и</w:t>
      </w:r>
    </w:p>
    <w:p w14:paraId="020AC7FC">
      <w:pPr>
        <w:pStyle w:val="4"/>
        <w:spacing w:line="357" w:lineRule="auto"/>
        <w:ind w:right="151"/>
        <w:jc w:val="both"/>
      </w:pPr>
      <w:r>
        <w:t xml:space="preserve">формы работы, адаптированные под индивидуальные особенности классного </w:t>
      </w:r>
      <w:r>
        <w:rPr>
          <w:spacing w:val="-2"/>
        </w:rPr>
        <w:t>коллектива.</w:t>
      </w:r>
    </w:p>
    <w:p w14:paraId="1B55E884">
      <w:pPr>
        <w:pStyle w:val="4"/>
        <w:spacing w:before="3" w:line="360" w:lineRule="auto"/>
        <w:ind w:right="388"/>
      </w:pPr>
      <w:r>
        <w:t>Класс – это группа разных по своей индивидуальности личностей, из которых</w:t>
      </w:r>
      <w:r>
        <w:rPr>
          <w:spacing w:val="-10"/>
        </w:rPr>
        <w:t xml:space="preserve"> </w:t>
      </w:r>
      <w:r>
        <w:t>нужно</w:t>
      </w:r>
      <w:r>
        <w:rPr>
          <w:spacing w:val="-6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единый</w:t>
      </w:r>
      <w:r>
        <w:rPr>
          <w:spacing w:val="-6"/>
        </w:rPr>
        <w:t xml:space="preserve"> </w:t>
      </w:r>
      <w:r>
        <w:t>механизм,</w:t>
      </w:r>
      <w:r>
        <w:rPr>
          <w:spacing w:val="-3"/>
        </w:rPr>
        <w:t xml:space="preserve"> </w:t>
      </w:r>
      <w:r>
        <w:t>где</w:t>
      </w:r>
      <w:r>
        <w:rPr>
          <w:spacing w:val="-5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учащийся – это деталь данного механизма. Все ученики должны понимать свою</w:t>
      </w:r>
    </w:p>
    <w:p w14:paraId="6BA77078">
      <w:pPr>
        <w:pStyle w:val="4"/>
        <w:tabs>
          <w:tab w:val="left" w:pos="2131"/>
          <w:tab w:val="left" w:pos="2553"/>
          <w:tab w:val="left" w:pos="4026"/>
          <w:tab w:val="left" w:pos="4942"/>
          <w:tab w:val="left" w:pos="5364"/>
          <w:tab w:val="left" w:pos="6223"/>
          <w:tab w:val="left" w:pos="8472"/>
        </w:tabs>
        <w:spacing w:before="2" w:line="360" w:lineRule="auto"/>
        <w:ind w:right="147"/>
      </w:pPr>
      <w:r>
        <w:t xml:space="preserve">значимость для коллектива, стараться привносить посильный вклад и некую пользу всего существование, поддерживать его благополучие. Как классный </w:t>
      </w:r>
      <w:r>
        <w:rPr>
          <w:spacing w:val="-2"/>
        </w:rPr>
        <w:t>руководитель,</w:t>
      </w:r>
      <w:r>
        <w:tab/>
      </w:r>
      <w:r>
        <w:rPr>
          <w:spacing w:val="-10"/>
        </w:rPr>
        <w:t>я</w:t>
      </w:r>
      <w:r>
        <w:tab/>
      </w:r>
      <w:r>
        <w:rPr>
          <w:spacing w:val="-2"/>
        </w:rPr>
        <w:t>выступаю</w:t>
      </w:r>
      <w:r>
        <w:tab/>
      </w:r>
      <w:r>
        <w:rPr>
          <w:spacing w:val="-2"/>
        </w:rPr>
        <w:t>здесь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роли</w:t>
      </w:r>
      <w:r>
        <w:tab/>
      </w:r>
      <w:r>
        <w:rPr>
          <w:spacing w:val="-2"/>
        </w:rPr>
        <w:t>направляющего,</w:t>
      </w:r>
      <w:r>
        <w:tab/>
      </w:r>
      <w:r>
        <w:rPr>
          <w:spacing w:val="-2"/>
        </w:rPr>
        <w:t xml:space="preserve">который </w:t>
      </w:r>
      <w:r>
        <w:t>координирует действия учащихся, помогает им реализовывать свой потенциал, направляет и вдохновляет их на преодоление трудностей и</w:t>
      </w:r>
    </w:p>
    <w:p w14:paraId="093F8F93">
      <w:pPr>
        <w:pStyle w:val="4"/>
      </w:pPr>
      <w:r>
        <w:t>достижение</w:t>
      </w:r>
      <w:r>
        <w:rPr>
          <w:spacing w:val="-6"/>
        </w:rPr>
        <w:t xml:space="preserve"> </w:t>
      </w:r>
      <w:r>
        <w:t>поставленных</w:t>
      </w:r>
      <w:r>
        <w:rPr>
          <w:spacing w:val="-11"/>
        </w:rPr>
        <w:t xml:space="preserve"> </w:t>
      </w:r>
      <w:r>
        <w:t>целей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задач.</w:t>
      </w:r>
    </w:p>
    <w:p w14:paraId="70C4093B">
      <w:pPr>
        <w:pStyle w:val="4"/>
        <w:spacing w:before="163"/>
      </w:pPr>
      <w:r>
        <w:t>Для</w:t>
      </w:r>
      <w:r>
        <w:rPr>
          <w:spacing w:val="-7"/>
        </w:rPr>
        <w:t xml:space="preserve"> </w:t>
      </w:r>
      <w:r>
        <w:t>создания</w:t>
      </w:r>
      <w:r>
        <w:rPr>
          <w:spacing w:val="-7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класса</w:t>
      </w:r>
      <w:r>
        <w:rPr>
          <w:spacing w:val="-11"/>
        </w:rPr>
        <w:t xml:space="preserve"> </w:t>
      </w:r>
      <w:r>
        <w:t>сплоченной</w:t>
      </w:r>
      <w:r>
        <w:rPr>
          <w:spacing w:val="-9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rPr>
          <w:spacing w:val="-2"/>
        </w:rPr>
        <w:t>возможно</w:t>
      </w:r>
    </w:p>
    <w:p w14:paraId="5EDC0967">
      <w:pPr>
        <w:pStyle w:val="4"/>
        <w:spacing w:before="158"/>
      </w:pPr>
      <w:r>
        <w:t>применение</w:t>
      </w:r>
      <w:r>
        <w:rPr>
          <w:spacing w:val="-6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методик,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выбор,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уже</w:t>
      </w:r>
      <w:r>
        <w:rPr>
          <w:spacing w:val="-6"/>
        </w:rPr>
        <w:t xml:space="preserve"> </w:t>
      </w:r>
      <w:r>
        <w:t>сказано</w:t>
      </w:r>
      <w:r>
        <w:rPr>
          <w:spacing w:val="-6"/>
        </w:rPr>
        <w:t xml:space="preserve"> </w:t>
      </w:r>
      <w:r>
        <w:rPr>
          <w:spacing w:val="-2"/>
        </w:rPr>
        <w:t>выше,</w:t>
      </w:r>
    </w:p>
    <w:p w14:paraId="70609099">
      <w:pPr>
        <w:pStyle w:val="4"/>
        <w:spacing w:after="0"/>
        <w:sectPr>
          <w:pgSz w:w="11910" w:h="16840"/>
          <w:pgMar w:top="1040" w:right="708" w:bottom="280" w:left="1559" w:header="720" w:footer="720" w:gutter="0"/>
          <w:cols w:space="720" w:num="1"/>
        </w:sectPr>
      </w:pPr>
    </w:p>
    <w:p w14:paraId="3B79EDFB">
      <w:pPr>
        <w:pStyle w:val="4"/>
        <w:spacing w:before="67" w:line="362" w:lineRule="auto"/>
        <w:ind w:right="167"/>
      </w:pPr>
      <w:r>
        <w:t>определяется</w:t>
      </w:r>
      <w:r>
        <w:rPr>
          <w:spacing w:val="-6"/>
        </w:rPr>
        <w:t xml:space="preserve"> </w:t>
      </w:r>
      <w:r>
        <w:t>спецификой</w:t>
      </w:r>
      <w:r>
        <w:rPr>
          <w:spacing w:val="-8"/>
        </w:rPr>
        <w:t xml:space="preserve"> </w:t>
      </w:r>
      <w:r>
        <w:t>личности</w:t>
      </w:r>
      <w:r>
        <w:rPr>
          <w:spacing w:val="-8"/>
        </w:rPr>
        <w:t xml:space="preserve"> </w:t>
      </w:r>
      <w:r>
        <w:t>руководителя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самого</w:t>
      </w:r>
      <w:r>
        <w:rPr>
          <w:spacing w:val="-8"/>
        </w:rPr>
        <w:t xml:space="preserve"> </w:t>
      </w:r>
      <w:r>
        <w:t>класса.</w:t>
      </w:r>
      <w:r>
        <w:rPr>
          <w:spacing w:val="-5"/>
        </w:rPr>
        <w:t xml:space="preserve"> </w:t>
      </w:r>
      <w:r>
        <w:t>Важно дать понять ученикам, что они особенные, уникальные, обладающие</w:t>
      </w:r>
    </w:p>
    <w:p w14:paraId="2241B5D7">
      <w:pPr>
        <w:pStyle w:val="4"/>
        <w:spacing w:line="362" w:lineRule="auto"/>
        <w:ind w:right="167"/>
      </w:pPr>
      <w:r>
        <w:t>собственной значимостью, индивидуальными данными, но взаимодействуют и работают совместно, так как являются общим целым.</w:t>
      </w:r>
    </w:p>
    <w:p w14:paraId="3E5B32D3">
      <w:pPr>
        <w:pStyle w:val="6"/>
        <w:numPr>
          <w:ilvl w:val="1"/>
          <w:numId w:val="1"/>
        </w:numPr>
        <w:tabs>
          <w:tab w:val="left" w:pos="561"/>
        </w:tabs>
        <w:spacing w:before="0" w:after="0" w:line="320" w:lineRule="exact"/>
        <w:ind w:left="561" w:right="0" w:hanging="421"/>
        <w:jc w:val="left"/>
        <w:rPr>
          <w:b/>
          <w:sz w:val="26"/>
        </w:rPr>
      </w:pPr>
      <w:r>
        <w:rPr>
          <w:b/>
          <w:spacing w:val="-2"/>
          <w:sz w:val="28"/>
        </w:rPr>
        <w:t>Напраление:</w:t>
      </w:r>
      <w:r>
        <w:rPr>
          <w:b/>
          <w:spacing w:val="13"/>
          <w:sz w:val="28"/>
        </w:rPr>
        <w:t xml:space="preserve"> </w:t>
      </w:r>
      <w:r>
        <w:rPr>
          <w:spacing w:val="-2"/>
          <w:sz w:val="28"/>
        </w:rPr>
        <w:t>духовно-нравственное</w:t>
      </w:r>
      <w:r>
        <w:rPr>
          <w:spacing w:val="12"/>
          <w:sz w:val="28"/>
        </w:rPr>
        <w:t xml:space="preserve"> </w:t>
      </w:r>
      <w:r>
        <w:rPr>
          <w:spacing w:val="-2"/>
          <w:sz w:val="28"/>
        </w:rPr>
        <w:t>развитие.</w:t>
      </w:r>
    </w:p>
    <w:p w14:paraId="1BDA52EB">
      <w:pPr>
        <w:pStyle w:val="6"/>
        <w:numPr>
          <w:ilvl w:val="1"/>
          <w:numId w:val="1"/>
        </w:numPr>
        <w:tabs>
          <w:tab w:val="left" w:pos="634"/>
        </w:tabs>
        <w:spacing w:before="151" w:after="0" w:line="240" w:lineRule="auto"/>
        <w:ind w:left="634" w:right="0" w:hanging="494"/>
        <w:jc w:val="left"/>
        <w:rPr>
          <w:b/>
          <w:sz w:val="28"/>
        </w:rPr>
      </w:pPr>
      <w:r>
        <w:rPr>
          <w:b/>
          <w:sz w:val="28"/>
        </w:rPr>
        <w:t>Классный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час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i/>
          <w:sz w:val="28"/>
        </w:rPr>
        <w:t>:</w:t>
      </w:r>
      <w:r>
        <w:rPr>
          <w:b/>
          <w:i/>
          <w:spacing w:val="59"/>
          <w:sz w:val="28"/>
        </w:rPr>
        <w:t xml:space="preserve"> </w:t>
      </w:r>
      <w:r>
        <w:rPr>
          <w:b/>
          <w:i/>
          <w:sz w:val="28"/>
        </w:rPr>
        <w:t>«Нужно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уметь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дружить!»</w:t>
      </w:r>
    </w:p>
    <w:p w14:paraId="2A02211B">
      <w:pPr>
        <w:pStyle w:val="6"/>
        <w:numPr>
          <w:ilvl w:val="1"/>
          <w:numId w:val="1"/>
        </w:numPr>
        <w:tabs>
          <w:tab w:val="left" w:pos="662"/>
        </w:tabs>
        <w:spacing w:before="163" w:after="0" w:line="360" w:lineRule="auto"/>
        <w:ind w:left="241" w:right="141" w:firstLine="0"/>
        <w:jc w:val="both"/>
        <w:rPr>
          <w:b/>
          <w:sz w:val="26"/>
        </w:rPr>
      </w:pPr>
      <w:r>
        <w:rPr>
          <w:b/>
          <w:sz w:val="28"/>
        </w:rPr>
        <w:t>Актуальность и обоснование темы. Актуальность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занятия по данной тематике</w:t>
      </w:r>
      <w:r>
        <w:rPr>
          <w:spacing w:val="40"/>
          <w:sz w:val="28"/>
        </w:rPr>
        <w:t xml:space="preserve"> </w:t>
      </w:r>
      <w:r>
        <w:rPr>
          <w:sz w:val="28"/>
        </w:rPr>
        <w:t>состоит в том, что в современном мире ребенок окружён множеством разнообразных источников как позитивного, так и негативного характера, которые влияют на еще только формирующуюся сферу нравственности; нравственные знания информируют ребенка о нормах поведения в современном обществе.</w:t>
      </w:r>
    </w:p>
    <w:p w14:paraId="4D5D0423">
      <w:pPr>
        <w:pStyle w:val="4"/>
        <w:spacing w:before="2" w:line="357" w:lineRule="auto"/>
        <w:ind w:left="241" w:right="152"/>
        <w:jc w:val="both"/>
      </w:pPr>
      <w:r>
        <w:t xml:space="preserve">Материал подобран с учётом возрастных и индивидуальных особенностей </w:t>
      </w:r>
      <w:r>
        <w:rPr>
          <w:spacing w:val="-2"/>
        </w:rPr>
        <w:t>класса.</w:t>
      </w:r>
    </w:p>
    <w:p w14:paraId="4D285DE5">
      <w:pPr>
        <w:pStyle w:val="4"/>
        <w:spacing w:before="6"/>
        <w:ind w:left="241"/>
        <w:jc w:val="both"/>
      </w:pPr>
      <w:r>
        <w:t>Принципы</w:t>
      </w:r>
      <w:r>
        <w:rPr>
          <w:spacing w:val="-11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rPr>
          <w:spacing w:val="-2"/>
        </w:rPr>
        <w:t>таковы:</w:t>
      </w:r>
    </w:p>
    <w:p w14:paraId="45CA9DEC">
      <w:pPr>
        <w:pStyle w:val="4"/>
        <w:spacing w:before="114"/>
        <w:ind w:left="0"/>
      </w:pPr>
    </w:p>
    <w:p w14:paraId="0A064EC1">
      <w:pPr>
        <w:pStyle w:val="6"/>
        <w:numPr>
          <w:ilvl w:val="2"/>
          <w:numId w:val="1"/>
        </w:numPr>
        <w:tabs>
          <w:tab w:val="left" w:pos="861"/>
        </w:tabs>
        <w:spacing w:before="0" w:after="0" w:line="240" w:lineRule="auto"/>
        <w:ind w:left="861" w:right="0" w:hanging="360"/>
        <w:jc w:val="left"/>
        <w:rPr>
          <w:sz w:val="28"/>
        </w:rPr>
      </w:pPr>
      <w:r>
        <w:rPr>
          <w:sz w:val="28"/>
        </w:rPr>
        <w:t>уважать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14:paraId="41E000DD">
      <w:pPr>
        <w:pStyle w:val="6"/>
        <w:numPr>
          <w:ilvl w:val="2"/>
          <w:numId w:val="1"/>
        </w:numPr>
        <w:tabs>
          <w:tab w:val="left" w:pos="861"/>
        </w:tabs>
        <w:spacing w:before="164" w:after="0" w:line="362" w:lineRule="auto"/>
        <w:ind w:left="861" w:right="146" w:hanging="360"/>
        <w:jc w:val="left"/>
        <w:rPr>
          <w:sz w:val="28"/>
        </w:rPr>
      </w:pPr>
      <w:r>
        <w:rPr>
          <w:sz w:val="28"/>
        </w:rPr>
        <w:t>относиться к ученикам с разными образовательными возможностями с абсолютным доверием;</w:t>
      </w:r>
    </w:p>
    <w:p w14:paraId="7B388749">
      <w:pPr>
        <w:pStyle w:val="6"/>
        <w:numPr>
          <w:ilvl w:val="2"/>
          <w:numId w:val="1"/>
        </w:numPr>
        <w:tabs>
          <w:tab w:val="left" w:pos="861"/>
        </w:tabs>
        <w:spacing w:before="0" w:after="0" w:line="319" w:lineRule="exact"/>
        <w:ind w:left="861" w:right="0" w:hanging="360"/>
        <w:jc w:val="left"/>
        <w:rPr>
          <w:sz w:val="28"/>
        </w:rPr>
      </w:pPr>
      <w:r>
        <w:rPr>
          <w:sz w:val="28"/>
        </w:rPr>
        <w:t>акцентировать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позитивном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ребенка.</w:t>
      </w:r>
    </w:p>
    <w:p w14:paraId="57D48C83">
      <w:pPr>
        <w:pStyle w:val="4"/>
        <w:ind w:left="0"/>
      </w:pPr>
    </w:p>
    <w:p w14:paraId="2ACCB63B">
      <w:pPr>
        <w:pStyle w:val="4"/>
        <w:spacing w:before="4"/>
        <w:ind w:left="0"/>
      </w:pPr>
    </w:p>
    <w:p w14:paraId="1FBE48E7">
      <w:pPr>
        <w:pStyle w:val="6"/>
        <w:numPr>
          <w:ilvl w:val="1"/>
          <w:numId w:val="1"/>
        </w:numPr>
        <w:tabs>
          <w:tab w:val="left" w:pos="634"/>
        </w:tabs>
        <w:spacing w:before="0" w:after="0" w:line="357" w:lineRule="auto"/>
        <w:ind w:left="140" w:right="885" w:firstLine="0"/>
        <w:jc w:val="left"/>
        <w:rPr>
          <w:b/>
          <w:sz w:val="28"/>
        </w:rPr>
      </w:pPr>
      <w:r>
        <w:rPr>
          <w:b/>
          <w:sz w:val="28"/>
        </w:rPr>
        <w:t>Роль и место воспитательного мероприятия в системе работы классного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руководителя:</w:t>
      </w:r>
      <w:r>
        <w:rPr>
          <w:b/>
          <w:spacing w:val="-19"/>
          <w:sz w:val="28"/>
        </w:rPr>
        <w:t xml:space="preserve"> </w:t>
      </w:r>
      <w:r>
        <w:rPr>
          <w:sz w:val="28"/>
        </w:rPr>
        <w:t>Выбор</w:t>
      </w:r>
      <w:r>
        <w:rPr>
          <w:spacing w:val="-6"/>
          <w:sz w:val="28"/>
        </w:rPr>
        <w:t xml:space="preserve"> </w:t>
      </w:r>
      <w:r>
        <w:rPr>
          <w:sz w:val="28"/>
        </w:rPr>
        <w:t>мотивировался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укреплении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дружбы</w:t>
      </w:r>
    </w:p>
    <w:p w14:paraId="06A74C51">
      <w:pPr>
        <w:pStyle w:val="4"/>
        <w:spacing w:line="360" w:lineRule="auto"/>
        <w:ind w:right="167"/>
      </w:pPr>
      <w:r>
        <w:t>классного</w:t>
      </w:r>
      <w:r>
        <w:rPr>
          <w:spacing w:val="-7"/>
        </w:rPr>
        <w:t xml:space="preserve"> </w:t>
      </w:r>
      <w:r>
        <w:t>коллектива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хороших</w:t>
      </w:r>
      <w:r>
        <w:rPr>
          <w:spacing w:val="-7"/>
        </w:rPr>
        <w:t xml:space="preserve"> </w:t>
      </w:r>
      <w:r>
        <w:t>взаимоотношений</w:t>
      </w:r>
      <w:r>
        <w:rPr>
          <w:spacing w:val="-7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 xml:space="preserve">обучающимися. Классный час входит в систему воспитательной работы школы и является </w:t>
      </w:r>
      <w:r>
        <w:rPr>
          <w:spacing w:val="-2"/>
        </w:rPr>
        <w:t>традиционным.</w:t>
      </w:r>
    </w:p>
    <w:p w14:paraId="4F6D0EE4">
      <w:pPr>
        <w:pStyle w:val="6"/>
        <w:numPr>
          <w:ilvl w:val="1"/>
          <w:numId w:val="1"/>
        </w:numPr>
        <w:tabs>
          <w:tab w:val="left" w:pos="633"/>
        </w:tabs>
        <w:spacing w:before="2" w:after="0" w:line="240" w:lineRule="auto"/>
        <w:ind w:left="633" w:right="0" w:hanging="493"/>
        <w:jc w:val="left"/>
        <w:rPr>
          <w:sz w:val="28"/>
        </w:rPr>
      </w:pPr>
      <w:r>
        <w:rPr>
          <w:sz w:val="28"/>
        </w:rPr>
        <w:t>Целевая</w:t>
      </w:r>
      <w:r>
        <w:rPr>
          <w:spacing w:val="-5"/>
          <w:sz w:val="28"/>
        </w:rPr>
        <w:t xml:space="preserve"> </w:t>
      </w:r>
      <w:r>
        <w:rPr>
          <w:sz w:val="28"/>
        </w:rPr>
        <w:t>аудитория:</w:t>
      </w:r>
      <w:r>
        <w:rPr>
          <w:spacing w:val="-10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</w:t>
      </w:r>
      <w:r>
        <w:rPr>
          <w:spacing w:val="60"/>
          <w:sz w:val="28"/>
        </w:rPr>
        <w:t xml:space="preserve"> </w:t>
      </w:r>
      <w:r>
        <w:rPr>
          <w:sz w:val="28"/>
        </w:rPr>
        <w:t>(8-</w:t>
      </w:r>
      <w:r>
        <w:rPr>
          <w:spacing w:val="-4"/>
          <w:sz w:val="28"/>
        </w:rPr>
        <w:t>9лет)</w:t>
      </w:r>
    </w:p>
    <w:p w14:paraId="18FA6811">
      <w:pPr>
        <w:pStyle w:val="6"/>
        <w:numPr>
          <w:ilvl w:val="1"/>
          <w:numId w:val="1"/>
        </w:numPr>
        <w:tabs>
          <w:tab w:val="left" w:pos="634"/>
        </w:tabs>
        <w:spacing w:before="162" w:after="0" w:line="357" w:lineRule="auto"/>
        <w:ind w:left="140" w:right="709" w:firstLine="0"/>
        <w:jc w:val="left"/>
        <w:rPr>
          <w:b/>
          <w:sz w:val="28"/>
        </w:rPr>
      </w:pPr>
      <w:r>
        <w:rPr>
          <w:b/>
          <w:sz w:val="28"/>
        </w:rPr>
        <w:t>Цель:</w:t>
      </w:r>
      <w:r>
        <w:rPr>
          <w:b/>
          <w:spacing w:val="-7"/>
          <w:sz w:val="28"/>
        </w:rPr>
        <w:t xml:space="preserve"> </w:t>
      </w:r>
      <w:r>
        <w:rPr>
          <w:color w:val="171717"/>
          <w:sz w:val="28"/>
        </w:rPr>
        <w:t>развивать</w:t>
      </w:r>
      <w:r>
        <w:rPr>
          <w:color w:val="171717"/>
          <w:spacing w:val="-3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ценить</w:t>
      </w:r>
      <w:r>
        <w:rPr>
          <w:spacing w:val="-8"/>
          <w:sz w:val="28"/>
        </w:rPr>
        <w:t xml:space="preserve"> </w:t>
      </w:r>
      <w:r>
        <w:rPr>
          <w:sz w:val="28"/>
        </w:rPr>
        <w:t>дружбу,</w:t>
      </w:r>
      <w:r>
        <w:rPr>
          <w:spacing w:val="-4"/>
          <w:sz w:val="28"/>
        </w:rPr>
        <w:t xml:space="preserve"> </w:t>
      </w:r>
      <w:r>
        <w:rPr>
          <w:sz w:val="28"/>
        </w:rPr>
        <w:t>друзей;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показать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 ценность настоящей дружбы;</w:t>
      </w:r>
    </w:p>
    <w:p w14:paraId="13DD3E4A">
      <w:pPr>
        <w:pStyle w:val="6"/>
        <w:numPr>
          <w:ilvl w:val="1"/>
          <w:numId w:val="1"/>
        </w:numPr>
        <w:tabs>
          <w:tab w:val="left" w:pos="562"/>
        </w:tabs>
        <w:spacing w:before="11" w:after="0" w:line="240" w:lineRule="auto"/>
        <w:ind w:left="562" w:right="0" w:hanging="422"/>
        <w:jc w:val="left"/>
        <w:rPr>
          <w:b/>
          <w:sz w:val="26"/>
        </w:rPr>
      </w:pPr>
      <w:r>
        <w:rPr>
          <w:b/>
          <w:spacing w:val="-2"/>
          <w:sz w:val="28"/>
        </w:rPr>
        <w:t>Задачи:</w:t>
      </w:r>
    </w:p>
    <w:p w14:paraId="10929214">
      <w:pPr>
        <w:pStyle w:val="6"/>
        <w:spacing w:after="0" w:line="240" w:lineRule="auto"/>
        <w:jc w:val="left"/>
        <w:rPr>
          <w:b/>
          <w:sz w:val="26"/>
        </w:rPr>
        <w:sectPr>
          <w:pgSz w:w="11910" w:h="16840"/>
          <w:pgMar w:top="1040" w:right="708" w:bottom="280" w:left="1559" w:header="720" w:footer="720" w:gutter="0"/>
          <w:cols w:space="720" w:num="1"/>
        </w:sectPr>
      </w:pPr>
    </w:p>
    <w:p w14:paraId="1294114B">
      <w:pPr>
        <w:pStyle w:val="6"/>
        <w:numPr>
          <w:ilvl w:val="0"/>
          <w:numId w:val="2"/>
        </w:numPr>
        <w:tabs>
          <w:tab w:val="left" w:pos="860"/>
        </w:tabs>
        <w:spacing w:before="67" w:after="0" w:line="240" w:lineRule="auto"/>
        <w:ind w:left="860" w:right="0" w:hanging="359"/>
        <w:jc w:val="left"/>
        <w:rPr>
          <w:sz w:val="28"/>
        </w:rPr>
      </w:pPr>
      <w:r>
        <w:rPr>
          <w:sz w:val="28"/>
        </w:rPr>
        <w:t>сформулировать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"дружба";</w:t>
      </w:r>
    </w:p>
    <w:p w14:paraId="41379942">
      <w:pPr>
        <w:pStyle w:val="6"/>
        <w:numPr>
          <w:ilvl w:val="0"/>
          <w:numId w:val="2"/>
        </w:numPr>
        <w:tabs>
          <w:tab w:val="left" w:pos="860"/>
        </w:tabs>
        <w:spacing w:before="163" w:after="0" w:line="240" w:lineRule="auto"/>
        <w:ind w:left="860" w:right="0" w:hanging="359"/>
        <w:jc w:val="left"/>
        <w:rPr>
          <w:sz w:val="28"/>
        </w:rPr>
      </w:pPr>
      <w:r>
        <w:rPr>
          <w:sz w:val="28"/>
        </w:rPr>
        <w:t>определить,</w:t>
      </w:r>
      <w:r>
        <w:rPr>
          <w:spacing w:val="-8"/>
          <w:sz w:val="28"/>
        </w:rPr>
        <w:t xml:space="preserve"> </w:t>
      </w:r>
      <w:r>
        <w:rPr>
          <w:sz w:val="28"/>
        </w:rPr>
        <w:t>какими</w:t>
      </w:r>
      <w:r>
        <w:rPr>
          <w:spacing w:val="-11"/>
          <w:sz w:val="28"/>
        </w:rPr>
        <w:t xml:space="preserve"> </w:t>
      </w:r>
      <w:r>
        <w:rPr>
          <w:sz w:val="28"/>
        </w:rPr>
        <w:t>качествами</w:t>
      </w:r>
      <w:r>
        <w:rPr>
          <w:spacing w:val="-6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6"/>
          <w:sz w:val="28"/>
        </w:rPr>
        <w:t xml:space="preserve"> </w:t>
      </w:r>
      <w:r>
        <w:rPr>
          <w:sz w:val="28"/>
        </w:rPr>
        <w:t>обладать</w:t>
      </w:r>
      <w:r>
        <w:rPr>
          <w:spacing w:val="-12"/>
          <w:sz w:val="28"/>
        </w:rPr>
        <w:t xml:space="preserve"> </w:t>
      </w:r>
      <w:r>
        <w:rPr>
          <w:sz w:val="28"/>
        </w:rPr>
        <w:t>настоящий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друг;</w:t>
      </w:r>
    </w:p>
    <w:p w14:paraId="20E5E91F">
      <w:pPr>
        <w:pStyle w:val="6"/>
        <w:numPr>
          <w:ilvl w:val="0"/>
          <w:numId w:val="2"/>
        </w:numPr>
        <w:tabs>
          <w:tab w:val="left" w:pos="860"/>
        </w:tabs>
        <w:spacing w:before="158" w:after="0" w:line="240" w:lineRule="auto"/>
        <w:ind w:left="860" w:right="0" w:hanging="359"/>
        <w:jc w:val="left"/>
        <w:rPr>
          <w:sz w:val="28"/>
        </w:rPr>
      </w:pPr>
      <w:r>
        <w:rPr>
          <w:sz w:val="28"/>
        </w:rPr>
        <w:t>выработать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дружбы;</w:t>
      </w:r>
    </w:p>
    <w:p w14:paraId="0BC2197E">
      <w:pPr>
        <w:pStyle w:val="6"/>
        <w:numPr>
          <w:ilvl w:val="0"/>
          <w:numId w:val="2"/>
        </w:numPr>
        <w:tabs>
          <w:tab w:val="left" w:pos="860"/>
        </w:tabs>
        <w:spacing w:before="164" w:after="0" w:line="240" w:lineRule="auto"/>
        <w:ind w:left="860" w:right="0" w:hanging="359"/>
        <w:jc w:val="left"/>
        <w:rPr>
          <w:sz w:val="28"/>
        </w:rPr>
      </w:pPr>
      <w:r>
        <w:rPr>
          <w:sz w:val="28"/>
        </w:rPr>
        <w:t>практиковать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10"/>
          <w:sz w:val="28"/>
        </w:rPr>
        <w:t xml:space="preserve"> </w:t>
      </w:r>
      <w:r>
        <w:rPr>
          <w:sz w:val="28"/>
        </w:rPr>
        <w:t>взаимопомощи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проблем;</w:t>
      </w:r>
    </w:p>
    <w:p w14:paraId="24BEFAA8">
      <w:pPr>
        <w:pStyle w:val="6"/>
        <w:numPr>
          <w:ilvl w:val="0"/>
          <w:numId w:val="2"/>
        </w:numPr>
        <w:tabs>
          <w:tab w:val="left" w:pos="860"/>
        </w:tabs>
        <w:spacing w:before="163" w:after="0" w:line="240" w:lineRule="auto"/>
        <w:ind w:left="860" w:right="0" w:hanging="359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сотрудничестве.</w:t>
      </w:r>
    </w:p>
    <w:p w14:paraId="32904938">
      <w:pPr>
        <w:pStyle w:val="6"/>
        <w:numPr>
          <w:ilvl w:val="1"/>
          <w:numId w:val="1"/>
        </w:numPr>
        <w:tabs>
          <w:tab w:val="left" w:pos="634"/>
        </w:tabs>
        <w:spacing w:before="162" w:after="0" w:line="240" w:lineRule="auto"/>
        <w:ind w:left="634" w:right="0" w:hanging="494"/>
        <w:jc w:val="left"/>
        <w:rPr>
          <w:b/>
          <w:sz w:val="28"/>
        </w:rPr>
      </w:pPr>
      <w:r>
        <w:rPr>
          <w:b/>
          <w:sz w:val="28"/>
        </w:rPr>
        <w:t>Планируемый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результат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формирование</w:t>
      </w:r>
      <w:r>
        <w:rPr>
          <w:b/>
          <w:spacing w:val="-13"/>
          <w:sz w:val="28"/>
        </w:rPr>
        <w:t xml:space="preserve"> </w:t>
      </w:r>
      <w:r>
        <w:rPr>
          <w:b/>
          <w:spacing w:val="-4"/>
          <w:sz w:val="28"/>
        </w:rPr>
        <w:t>УУД.</w:t>
      </w:r>
    </w:p>
    <w:p w14:paraId="17B3F355">
      <w:pPr>
        <w:pStyle w:val="4"/>
        <w:spacing w:before="159"/>
      </w:pPr>
      <w:r>
        <w:t>Личностные</w:t>
      </w:r>
      <w:r>
        <w:rPr>
          <w:spacing w:val="-6"/>
        </w:rPr>
        <w:t xml:space="preserve"> </w:t>
      </w:r>
      <w:r>
        <w:t>УУД:</w:t>
      </w:r>
      <w:r>
        <w:rPr>
          <w:spacing w:val="-8"/>
        </w:rPr>
        <w:t xml:space="preserve"> </w:t>
      </w:r>
      <w:r>
        <w:t>формировать</w:t>
      </w:r>
      <w:r>
        <w:rPr>
          <w:spacing w:val="-8"/>
        </w:rPr>
        <w:t xml:space="preserve"> </w:t>
      </w:r>
      <w:r>
        <w:t>мотивацию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обучению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познанию,</w:t>
      </w:r>
    </w:p>
    <w:p w14:paraId="42A279FF">
      <w:pPr>
        <w:pStyle w:val="4"/>
        <w:spacing w:before="163" w:line="357" w:lineRule="auto"/>
        <w:ind w:right="167"/>
      </w:pPr>
      <w:r>
        <w:t>способность</w:t>
      </w:r>
      <w:r>
        <w:rPr>
          <w:spacing w:val="-10"/>
        </w:rPr>
        <w:t xml:space="preserve"> </w:t>
      </w:r>
      <w:r>
        <w:t>детей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саморазвитию;</w:t>
      </w:r>
      <w:r>
        <w:rPr>
          <w:spacing w:val="-8"/>
        </w:rPr>
        <w:t xml:space="preserve"> </w:t>
      </w:r>
      <w:r>
        <w:t>формировать</w:t>
      </w:r>
      <w:r>
        <w:rPr>
          <w:spacing w:val="-10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нравственного содержания поступков окружающих людей.</w:t>
      </w:r>
    </w:p>
    <w:p w14:paraId="5868DDD7">
      <w:pPr>
        <w:pStyle w:val="4"/>
        <w:spacing w:before="5" w:line="357" w:lineRule="auto"/>
        <w:ind w:right="167"/>
      </w:pPr>
      <w:r>
        <w:t>Регулятивные</w:t>
      </w:r>
      <w:r>
        <w:rPr>
          <w:spacing w:val="-5"/>
        </w:rPr>
        <w:t xml:space="preserve"> </w:t>
      </w:r>
      <w:r>
        <w:t>УУД:</w:t>
      </w:r>
      <w:r>
        <w:rPr>
          <w:spacing w:val="-8"/>
        </w:rPr>
        <w:t xml:space="preserve"> </w:t>
      </w:r>
      <w:r>
        <w:t>формировать</w:t>
      </w:r>
      <w:r>
        <w:rPr>
          <w:spacing w:val="-7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принимать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сохранять</w:t>
      </w:r>
      <w:r>
        <w:rPr>
          <w:spacing w:val="-3"/>
        </w:rPr>
        <w:t xml:space="preserve"> </w:t>
      </w:r>
      <w:r>
        <w:t>учебную задачу, умение контролировать, корректировать, оценивать.</w:t>
      </w:r>
    </w:p>
    <w:p w14:paraId="409002DA">
      <w:pPr>
        <w:pStyle w:val="4"/>
        <w:spacing w:before="6"/>
      </w:pPr>
      <w:r>
        <w:rPr>
          <w:spacing w:val="-2"/>
        </w:rPr>
        <w:t>Познавательные</w:t>
      </w:r>
      <w:r>
        <w:rPr>
          <w:spacing w:val="7"/>
        </w:rPr>
        <w:t xml:space="preserve"> </w:t>
      </w:r>
      <w:r>
        <w:rPr>
          <w:spacing w:val="-4"/>
        </w:rPr>
        <w:t>УУД:</w:t>
      </w:r>
    </w:p>
    <w:p w14:paraId="79AD0BBE">
      <w:pPr>
        <w:pStyle w:val="4"/>
        <w:spacing w:before="163" w:line="357" w:lineRule="auto"/>
        <w:ind w:right="167"/>
      </w:pPr>
      <w:r>
        <w:t>строить</w:t>
      </w:r>
      <w:r>
        <w:rPr>
          <w:spacing w:val="-8"/>
        </w:rPr>
        <w:t xml:space="preserve"> </w:t>
      </w:r>
      <w:r>
        <w:t>речевые</w:t>
      </w:r>
      <w:r>
        <w:rPr>
          <w:spacing w:val="-6"/>
        </w:rPr>
        <w:t xml:space="preserve"> </w:t>
      </w:r>
      <w:r>
        <w:t>высказывания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t>форме,</w:t>
      </w:r>
      <w:r>
        <w:rPr>
          <w:spacing w:val="-4"/>
        </w:rPr>
        <w:t xml:space="preserve"> </w:t>
      </w:r>
      <w:r>
        <w:t>устанавливать причинно – следственные связи.</w:t>
      </w:r>
    </w:p>
    <w:p w14:paraId="51A86762">
      <w:pPr>
        <w:pStyle w:val="4"/>
        <w:spacing w:before="5" w:line="357" w:lineRule="auto"/>
        <w:ind w:right="167"/>
      </w:pPr>
      <w:r>
        <w:t>Коммуникативные</w:t>
      </w:r>
      <w:r>
        <w:rPr>
          <w:spacing w:val="-4"/>
        </w:rPr>
        <w:t xml:space="preserve"> </w:t>
      </w:r>
      <w:r>
        <w:t>УУД:</w:t>
      </w:r>
      <w:r>
        <w:rPr>
          <w:spacing w:val="-6"/>
        </w:rPr>
        <w:t xml:space="preserve"> </w:t>
      </w:r>
      <w:r>
        <w:t>слушать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речь</w:t>
      </w:r>
      <w:r>
        <w:rPr>
          <w:spacing w:val="-7"/>
        </w:rPr>
        <w:t xml:space="preserve"> </w:t>
      </w:r>
      <w:r>
        <w:t>других,</w:t>
      </w:r>
      <w:r>
        <w:rPr>
          <w:spacing w:val="-3"/>
        </w:rPr>
        <w:t xml:space="preserve"> </w:t>
      </w:r>
      <w:r>
        <w:t>договариваться</w:t>
      </w:r>
      <w:r>
        <w:rPr>
          <w:spacing w:val="-4"/>
        </w:rPr>
        <w:t xml:space="preserve"> </w:t>
      </w:r>
      <w:r>
        <w:t>и приходить к общему решению в совместной деятельности с</w:t>
      </w:r>
    </w:p>
    <w:p w14:paraId="42C0F9AF">
      <w:pPr>
        <w:pStyle w:val="4"/>
        <w:spacing w:before="6"/>
      </w:pPr>
      <w:r>
        <w:t>одноклассниками,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столкновения</w:t>
      </w:r>
      <w:r>
        <w:rPr>
          <w:spacing w:val="-7"/>
        </w:rPr>
        <w:t xml:space="preserve"> </w:t>
      </w:r>
      <w:r>
        <w:rPr>
          <w:spacing w:val="-2"/>
        </w:rPr>
        <w:t>интересов.</w:t>
      </w:r>
    </w:p>
    <w:p w14:paraId="5C0273E2">
      <w:pPr>
        <w:pStyle w:val="6"/>
        <w:numPr>
          <w:ilvl w:val="1"/>
          <w:numId w:val="1"/>
        </w:numPr>
        <w:tabs>
          <w:tab w:val="left" w:pos="633"/>
        </w:tabs>
        <w:spacing w:before="163" w:after="0" w:line="357" w:lineRule="auto"/>
        <w:ind w:left="140" w:right="588" w:firstLine="0"/>
        <w:jc w:val="left"/>
        <w:rPr>
          <w:b/>
          <w:sz w:val="28"/>
        </w:rPr>
      </w:pPr>
      <w:r>
        <w:rPr>
          <w:b/>
          <w:sz w:val="28"/>
        </w:rPr>
        <w:t>Форма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мероприятия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обоснование выбора: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Классный час (классный час входит в систему воспитательной работы школы и</w:t>
      </w:r>
    </w:p>
    <w:p w14:paraId="1CF2BD09">
      <w:pPr>
        <w:pStyle w:val="4"/>
        <w:spacing w:before="1"/>
      </w:pPr>
      <w:r>
        <w:t>является</w:t>
      </w:r>
      <w:r>
        <w:rPr>
          <w:spacing w:val="-10"/>
        </w:rPr>
        <w:t xml:space="preserve"> </w:t>
      </w:r>
      <w:r>
        <w:rPr>
          <w:spacing w:val="-2"/>
        </w:rPr>
        <w:t>традиционным).</w:t>
      </w:r>
    </w:p>
    <w:p w14:paraId="71A8C103">
      <w:pPr>
        <w:pStyle w:val="4"/>
        <w:spacing w:before="42"/>
        <w:ind w:left="0"/>
      </w:pPr>
    </w:p>
    <w:p w14:paraId="6342C212">
      <w:pPr>
        <w:pStyle w:val="6"/>
        <w:numPr>
          <w:ilvl w:val="1"/>
          <w:numId w:val="1"/>
        </w:numPr>
        <w:tabs>
          <w:tab w:val="left" w:pos="772"/>
        </w:tabs>
        <w:spacing w:before="1" w:after="0" w:line="360" w:lineRule="auto"/>
        <w:ind w:left="140" w:right="353" w:firstLine="0"/>
        <w:jc w:val="left"/>
        <w:rPr>
          <w:b/>
          <w:sz w:val="28"/>
        </w:rPr>
      </w:pPr>
      <w:r>
        <w:rPr>
          <w:sz w:val="28"/>
        </w:rPr>
        <w:t>Педагогические технологии, методы и приемы: Педагогические технологии:</w:t>
      </w:r>
      <w:r>
        <w:rPr>
          <w:spacing w:val="-10"/>
          <w:sz w:val="28"/>
        </w:rPr>
        <w:t xml:space="preserve"> </w:t>
      </w:r>
      <w:r>
        <w:rPr>
          <w:sz w:val="28"/>
        </w:rPr>
        <w:t>проблемный</w:t>
      </w:r>
      <w:r>
        <w:rPr>
          <w:spacing w:val="-7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4"/>
          <w:sz w:val="28"/>
        </w:rPr>
        <w:t xml:space="preserve"> </w:t>
      </w:r>
      <w:r>
        <w:rPr>
          <w:sz w:val="28"/>
        </w:rPr>
        <w:t>ИКТ-технологии,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-6"/>
          <w:sz w:val="28"/>
        </w:rPr>
        <w:t xml:space="preserve"> </w:t>
      </w:r>
      <w:r>
        <w:rPr>
          <w:sz w:val="28"/>
        </w:rPr>
        <w:t>сберегающие</w:t>
      </w:r>
      <w:r>
        <w:rPr>
          <w:spacing w:val="-6"/>
          <w:sz w:val="28"/>
        </w:rPr>
        <w:t xml:space="preserve"> </w:t>
      </w:r>
      <w:r>
        <w:rPr>
          <w:sz w:val="28"/>
        </w:rPr>
        <w:t>и игровые технологии, личностно-ориентированная, технология</w:t>
      </w:r>
    </w:p>
    <w:p w14:paraId="648BD23B">
      <w:pPr>
        <w:pStyle w:val="4"/>
        <w:spacing w:line="318" w:lineRule="exact"/>
      </w:pPr>
      <w:r>
        <w:rPr>
          <w:spacing w:val="-2"/>
        </w:rPr>
        <w:t>сотрудничества.</w:t>
      </w:r>
    </w:p>
    <w:p w14:paraId="43E44EEE">
      <w:pPr>
        <w:pStyle w:val="4"/>
        <w:spacing w:before="42"/>
        <w:ind w:left="0"/>
      </w:pPr>
    </w:p>
    <w:p w14:paraId="7222F86E">
      <w:pPr>
        <w:pStyle w:val="4"/>
        <w:spacing w:line="357" w:lineRule="auto"/>
        <w:ind w:right="167"/>
      </w:pPr>
      <w:r>
        <w:t>Методы:</w:t>
      </w:r>
      <w:r>
        <w:rPr>
          <w:spacing w:val="-12"/>
        </w:rPr>
        <w:t xml:space="preserve"> </w:t>
      </w:r>
      <w:r>
        <w:t>беседа,</w:t>
      </w:r>
      <w:r>
        <w:rPr>
          <w:spacing w:val="-6"/>
        </w:rPr>
        <w:t xml:space="preserve"> </w:t>
      </w:r>
      <w:r>
        <w:t>рассказ,</w:t>
      </w:r>
      <w:r>
        <w:rPr>
          <w:spacing w:val="-11"/>
        </w:rPr>
        <w:t xml:space="preserve"> </w:t>
      </w:r>
      <w:r>
        <w:t>дискуссия,</w:t>
      </w:r>
      <w:r>
        <w:rPr>
          <w:spacing w:val="-6"/>
        </w:rPr>
        <w:t xml:space="preserve"> </w:t>
      </w:r>
      <w:r>
        <w:t>игра,</w:t>
      </w:r>
      <w:r>
        <w:rPr>
          <w:spacing w:val="-6"/>
        </w:rPr>
        <w:t xml:space="preserve"> </w:t>
      </w:r>
      <w:r>
        <w:t>викторина,</w:t>
      </w:r>
      <w:r>
        <w:rPr>
          <w:spacing w:val="-6"/>
        </w:rPr>
        <w:t xml:space="preserve"> </w:t>
      </w:r>
      <w:r>
        <w:t xml:space="preserve">практическая </w:t>
      </w:r>
      <w:r>
        <w:rPr>
          <w:spacing w:val="-2"/>
        </w:rPr>
        <w:t>деятельность.</w:t>
      </w:r>
    </w:p>
    <w:p w14:paraId="60037F8D">
      <w:pPr>
        <w:pStyle w:val="4"/>
        <w:spacing w:before="208"/>
      </w:pPr>
      <w:r>
        <w:t>Приемы:</w:t>
      </w:r>
      <w:r>
        <w:rPr>
          <w:spacing w:val="-16"/>
        </w:rPr>
        <w:t xml:space="preserve"> </w:t>
      </w:r>
      <w:r>
        <w:t>эмоциональная</w:t>
      </w:r>
      <w:r>
        <w:rPr>
          <w:spacing w:val="-11"/>
        </w:rPr>
        <w:t xml:space="preserve"> </w:t>
      </w:r>
      <w:r>
        <w:t>разминка-приветствие,</w:t>
      </w:r>
      <w:r>
        <w:rPr>
          <w:spacing w:val="-10"/>
        </w:rPr>
        <w:t xml:space="preserve"> </w:t>
      </w:r>
      <w:r>
        <w:t>анализ</w:t>
      </w:r>
      <w:r>
        <w:rPr>
          <w:spacing w:val="-12"/>
        </w:rPr>
        <w:t xml:space="preserve"> </w:t>
      </w:r>
      <w:r>
        <w:t>поведения</w:t>
      </w:r>
      <w:r>
        <w:rPr>
          <w:spacing w:val="-11"/>
        </w:rPr>
        <w:t xml:space="preserve"> </w:t>
      </w:r>
      <w:r>
        <w:rPr>
          <w:spacing w:val="-10"/>
        </w:rPr>
        <w:t>(</w:t>
      </w:r>
    </w:p>
    <w:p w14:paraId="61D15771">
      <w:pPr>
        <w:pStyle w:val="4"/>
        <w:spacing w:before="162"/>
      </w:pPr>
      <w:r>
        <w:t>«Мозговой</w:t>
      </w:r>
      <w:r>
        <w:rPr>
          <w:spacing w:val="-12"/>
        </w:rPr>
        <w:t xml:space="preserve"> </w:t>
      </w:r>
      <w:r>
        <w:t>штурм»),</w:t>
      </w:r>
      <w:r>
        <w:rPr>
          <w:spacing w:val="-6"/>
        </w:rPr>
        <w:t xml:space="preserve"> </w:t>
      </w:r>
      <w:r>
        <w:t>составление</w:t>
      </w:r>
      <w:r>
        <w:rPr>
          <w:spacing w:val="-7"/>
        </w:rPr>
        <w:t xml:space="preserve"> </w:t>
      </w:r>
      <w:r>
        <w:t>«Облако</w:t>
      </w:r>
      <w:r>
        <w:rPr>
          <w:spacing w:val="-11"/>
        </w:rPr>
        <w:t xml:space="preserve"> </w:t>
      </w:r>
      <w:r>
        <w:t>слов»,</w:t>
      </w:r>
      <w:r>
        <w:rPr>
          <w:spacing w:val="-9"/>
        </w:rPr>
        <w:t xml:space="preserve"> </w:t>
      </w:r>
      <w:r>
        <w:rPr>
          <w:spacing w:val="-2"/>
        </w:rPr>
        <w:t>конструирование</w:t>
      </w:r>
    </w:p>
    <w:p w14:paraId="390499DA">
      <w:pPr>
        <w:pStyle w:val="4"/>
        <w:spacing w:before="158"/>
      </w:pPr>
      <w:r>
        <w:t>«Солнышка»,</w:t>
      </w:r>
      <w:r>
        <w:rPr>
          <w:spacing w:val="-10"/>
        </w:rPr>
        <w:t xml:space="preserve"> </w:t>
      </w:r>
      <w:r>
        <w:t>игровые</w:t>
      </w:r>
      <w:r>
        <w:rPr>
          <w:spacing w:val="-12"/>
        </w:rPr>
        <w:t xml:space="preserve"> </w:t>
      </w:r>
      <w:r>
        <w:t>ситуации</w:t>
      </w:r>
      <w:r>
        <w:rPr>
          <w:spacing w:val="-12"/>
        </w:rPr>
        <w:t xml:space="preserve"> </w:t>
      </w:r>
      <w:r>
        <w:t>(кейс-ситуации),</w:t>
      </w:r>
      <w:r>
        <w:rPr>
          <w:spacing w:val="-11"/>
        </w:rPr>
        <w:t xml:space="preserve"> </w:t>
      </w:r>
      <w:r>
        <w:rPr>
          <w:spacing w:val="-2"/>
        </w:rPr>
        <w:t>рефлексия.</w:t>
      </w:r>
    </w:p>
    <w:p w14:paraId="23C16E9D">
      <w:pPr>
        <w:pStyle w:val="4"/>
        <w:spacing w:after="0"/>
        <w:sectPr>
          <w:pgSz w:w="11910" w:h="16840"/>
          <w:pgMar w:top="1040" w:right="708" w:bottom="280" w:left="1559" w:header="720" w:footer="720" w:gutter="0"/>
          <w:cols w:space="720" w:num="1"/>
        </w:sectPr>
      </w:pPr>
    </w:p>
    <w:p w14:paraId="504E57B3">
      <w:pPr>
        <w:pStyle w:val="6"/>
        <w:numPr>
          <w:ilvl w:val="1"/>
          <w:numId w:val="1"/>
        </w:numPr>
        <w:tabs>
          <w:tab w:val="left" w:pos="777"/>
        </w:tabs>
        <w:spacing w:before="52" w:after="0" w:line="357" w:lineRule="auto"/>
        <w:ind w:left="140" w:right="1594" w:firstLine="0"/>
        <w:jc w:val="left"/>
        <w:rPr>
          <w:rFonts w:ascii="Calibri" w:hAnsi="Calibri"/>
          <w:b/>
          <w:sz w:val="28"/>
        </w:rPr>
      </w:pPr>
      <w:r>
        <w:rPr>
          <w:b/>
          <w:sz w:val="28"/>
        </w:rPr>
        <w:t>Ресурсы</w:t>
      </w:r>
      <w:r>
        <w:rPr>
          <w:rFonts w:ascii="Calibri" w:hAnsi="Calibri"/>
          <w:b/>
          <w:sz w:val="28"/>
        </w:rPr>
        <w:t>:</w:t>
      </w:r>
      <w:r>
        <w:rPr>
          <w:rFonts w:ascii="Calibri" w:hAnsi="Calibri"/>
          <w:b/>
          <w:spacing w:val="-16"/>
          <w:sz w:val="28"/>
        </w:rPr>
        <w:t xml:space="preserve"> </w:t>
      </w:r>
      <w:r>
        <w:rPr>
          <w:sz w:val="28"/>
        </w:rPr>
        <w:t>Экранно-звуковые:</w:t>
      </w:r>
      <w:r>
        <w:rPr>
          <w:spacing w:val="-14"/>
          <w:sz w:val="28"/>
        </w:rPr>
        <w:t xml:space="preserve"> </w:t>
      </w:r>
      <w:r>
        <w:rPr>
          <w:sz w:val="28"/>
        </w:rPr>
        <w:t>презентация;</w:t>
      </w:r>
      <w:r>
        <w:rPr>
          <w:spacing w:val="-6"/>
          <w:sz w:val="28"/>
        </w:rPr>
        <w:t xml:space="preserve"> </w:t>
      </w:r>
      <w:r>
        <w:rPr>
          <w:sz w:val="28"/>
        </w:rPr>
        <w:t>видео</w:t>
      </w:r>
      <w:r>
        <w:rPr>
          <w:spacing w:val="-6"/>
          <w:sz w:val="28"/>
        </w:rPr>
        <w:t xml:space="preserve"> </w:t>
      </w:r>
      <w:r>
        <w:rPr>
          <w:sz w:val="28"/>
        </w:rPr>
        <w:t>отрывок</w:t>
      </w:r>
      <w:r>
        <w:rPr>
          <w:spacing w:val="-6"/>
          <w:sz w:val="28"/>
        </w:rPr>
        <w:t xml:space="preserve"> </w:t>
      </w:r>
      <w:r>
        <w:rPr>
          <w:sz w:val="28"/>
        </w:rPr>
        <w:t>из мультфильма аудиозапись «Улыбка».</w:t>
      </w:r>
    </w:p>
    <w:p w14:paraId="7EDB9273">
      <w:pPr>
        <w:pStyle w:val="4"/>
        <w:spacing w:before="5" w:line="357" w:lineRule="auto"/>
        <w:ind w:right="167"/>
      </w:pPr>
      <w:r>
        <w:t>Раздаточный</w:t>
      </w:r>
      <w:r>
        <w:rPr>
          <w:spacing w:val="-8"/>
        </w:rPr>
        <w:t xml:space="preserve"> </w:t>
      </w:r>
      <w:r>
        <w:t>дидактический</w:t>
      </w:r>
      <w:r>
        <w:rPr>
          <w:spacing w:val="-8"/>
        </w:rPr>
        <w:t xml:space="preserve"> </w:t>
      </w:r>
      <w:r>
        <w:t>материал:</w:t>
      </w:r>
      <w:r>
        <w:rPr>
          <w:spacing w:val="-9"/>
        </w:rPr>
        <w:t xml:space="preserve"> </w:t>
      </w:r>
      <w:r>
        <w:t>лучики</w:t>
      </w:r>
      <w:r>
        <w:rPr>
          <w:spacing w:val="-8"/>
        </w:rPr>
        <w:t xml:space="preserve"> </w:t>
      </w:r>
      <w:r>
        <w:t>солнца,</w:t>
      </w:r>
      <w:r>
        <w:rPr>
          <w:spacing w:val="-5"/>
        </w:rPr>
        <w:t xml:space="preserve"> </w:t>
      </w:r>
      <w:r>
        <w:t>грустные</w:t>
      </w:r>
      <w:r>
        <w:rPr>
          <w:spacing w:val="-7"/>
        </w:rPr>
        <w:t xml:space="preserve"> </w:t>
      </w:r>
      <w:r>
        <w:t>смайлики. Технические средства: ноутбук и проектор.</w:t>
      </w:r>
    </w:p>
    <w:p w14:paraId="4F3E4678">
      <w:pPr>
        <w:pStyle w:val="6"/>
        <w:numPr>
          <w:ilvl w:val="0"/>
          <w:numId w:val="1"/>
        </w:numPr>
        <w:tabs>
          <w:tab w:val="left" w:pos="348"/>
        </w:tabs>
        <w:spacing w:before="11" w:after="0" w:line="240" w:lineRule="auto"/>
        <w:ind w:left="348" w:right="0" w:hanging="208"/>
        <w:jc w:val="left"/>
        <w:rPr>
          <w:b/>
          <w:sz w:val="28"/>
          <w:u w:val="single"/>
        </w:rPr>
      </w:pPr>
      <w:r>
        <w:rPr>
          <w:b/>
          <w:spacing w:val="3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Основная часть.</w:t>
      </w:r>
    </w:p>
    <w:p w14:paraId="787569B5">
      <w:pPr>
        <w:pStyle w:val="6"/>
        <w:numPr>
          <w:ilvl w:val="1"/>
          <w:numId w:val="1"/>
        </w:numPr>
        <w:tabs>
          <w:tab w:val="left" w:pos="561"/>
        </w:tabs>
        <w:spacing w:before="162" w:after="0" w:line="240" w:lineRule="auto"/>
        <w:ind w:left="561" w:right="0" w:hanging="421"/>
        <w:jc w:val="left"/>
        <w:rPr>
          <w:b/>
          <w:sz w:val="26"/>
        </w:rPr>
      </w:pPr>
      <w:r>
        <w:rPr>
          <w:b/>
          <w:sz w:val="28"/>
        </w:rPr>
        <w:t>Описание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воспитательного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мероприятия.</w:t>
      </w:r>
    </w:p>
    <w:p w14:paraId="50A792E2">
      <w:pPr>
        <w:pStyle w:val="4"/>
        <w:spacing w:before="154" w:line="362" w:lineRule="auto"/>
        <w:ind w:right="388"/>
      </w:pPr>
      <w:r>
        <w:t>Данное</w:t>
      </w:r>
      <w:r>
        <w:rPr>
          <w:spacing w:val="-6"/>
        </w:rPr>
        <w:t xml:space="preserve"> </w:t>
      </w:r>
      <w:r>
        <w:t>мероприятие</w:t>
      </w:r>
      <w:r>
        <w:rPr>
          <w:spacing w:val="-3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требует</w:t>
      </w:r>
      <w:r>
        <w:rPr>
          <w:spacing w:val="-8"/>
        </w:rPr>
        <w:t xml:space="preserve"> </w:t>
      </w:r>
      <w:r>
        <w:t>большой</w:t>
      </w:r>
      <w:r>
        <w:rPr>
          <w:spacing w:val="-7"/>
        </w:rPr>
        <w:t xml:space="preserve"> </w:t>
      </w:r>
      <w:r>
        <w:t>подготовки.</w:t>
      </w:r>
      <w:r>
        <w:rPr>
          <w:spacing w:val="-5"/>
        </w:rPr>
        <w:t xml:space="preserve"> </w:t>
      </w:r>
      <w:r>
        <w:t>Нужно</w:t>
      </w:r>
      <w:r>
        <w:rPr>
          <w:spacing w:val="-7"/>
        </w:rPr>
        <w:t xml:space="preserve"> </w:t>
      </w:r>
      <w:r>
        <w:t>вырезать лучики для солнышка.</w:t>
      </w:r>
    </w:p>
    <w:p w14:paraId="4C7C3886">
      <w:pPr>
        <w:pStyle w:val="6"/>
        <w:numPr>
          <w:ilvl w:val="1"/>
          <w:numId w:val="1"/>
        </w:numPr>
        <w:tabs>
          <w:tab w:val="left" w:pos="559"/>
        </w:tabs>
        <w:spacing w:before="0" w:after="0" w:line="357" w:lineRule="auto"/>
        <w:ind w:left="140" w:right="817" w:firstLine="0"/>
        <w:jc w:val="left"/>
        <w:rPr>
          <w:b/>
          <w:sz w:val="28"/>
          <w:u w:val="single"/>
        </w:rPr>
      </w:pP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Описание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проведения</w:t>
      </w:r>
      <w:r>
        <w:rPr>
          <w:b/>
          <w:spacing w:val="-10"/>
          <w:sz w:val="28"/>
          <w:u w:val="single"/>
        </w:rPr>
        <w:t xml:space="preserve"> </w:t>
      </w:r>
      <w:r>
        <w:rPr>
          <w:b/>
          <w:sz w:val="28"/>
          <w:u w:val="single"/>
        </w:rPr>
        <w:t>воспитательного</w:t>
      </w:r>
      <w:r>
        <w:rPr>
          <w:b/>
          <w:spacing w:val="-12"/>
          <w:sz w:val="28"/>
          <w:u w:val="single"/>
        </w:rPr>
        <w:t xml:space="preserve"> </w:t>
      </w:r>
      <w:r>
        <w:rPr>
          <w:b/>
          <w:sz w:val="28"/>
          <w:u w:val="single"/>
        </w:rPr>
        <w:t>мероприятия</w:t>
      </w:r>
      <w:r>
        <w:rPr>
          <w:b/>
          <w:spacing w:val="-10"/>
          <w:sz w:val="28"/>
          <w:u w:val="single"/>
        </w:rPr>
        <w:t xml:space="preserve"> </w:t>
      </w:r>
      <w:r>
        <w:rPr>
          <w:b/>
          <w:sz w:val="28"/>
          <w:u w:val="single"/>
        </w:rPr>
        <w:t>(сценарий,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конспект, дидактическая карта мероприятия и др.)</w:t>
      </w:r>
    </w:p>
    <w:p w14:paraId="42D94986">
      <w:pPr>
        <w:spacing w:before="200"/>
        <w:ind w:left="140" w:right="0" w:firstLine="0"/>
        <w:jc w:val="left"/>
        <w:rPr>
          <w:b/>
          <w:sz w:val="28"/>
        </w:rPr>
      </w:pPr>
      <w:r>
        <w:rPr>
          <w:b/>
          <w:sz w:val="28"/>
          <w:u w:val="single"/>
        </w:rPr>
        <w:t>Сценарий</w:t>
      </w:r>
      <w:r>
        <w:rPr>
          <w:b/>
          <w:spacing w:val="59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занятия</w:t>
      </w:r>
    </w:p>
    <w:p w14:paraId="68D769EF">
      <w:pPr>
        <w:pStyle w:val="4"/>
        <w:spacing w:before="42"/>
        <w:ind w:left="0"/>
        <w:rPr>
          <w:b/>
        </w:rPr>
      </w:pPr>
    </w:p>
    <w:p w14:paraId="75113284">
      <w:pPr>
        <w:pStyle w:val="6"/>
        <w:numPr>
          <w:ilvl w:val="0"/>
          <w:numId w:val="3"/>
        </w:numPr>
        <w:tabs>
          <w:tab w:val="left" w:pos="1580"/>
        </w:tabs>
        <w:spacing w:before="0" w:after="0" w:line="240" w:lineRule="auto"/>
        <w:ind w:left="1580" w:right="0" w:hanging="359"/>
        <w:jc w:val="both"/>
        <w:rPr>
          <w:b/>
          <w:sz w:val="28"/>
        </w:rPr>
      </w:pPr>
      <w:r>
        <w:rPr>
          <w:b/>
          <w:spacing w:val="-2"/>
          <w:sz w:val="28"/>
        </w:rPr>
        <w:t>Организационный</w:t>
      </w:r>
      <w:r>
        <w:rPr>
          <w:b/>
          <w:spacing w:val="8"/>
          <w:sz w:val="28"/>
        </w:rPr>
        <w:t xml:space="preserve"> </w:t>
      </w:r>
      <w:r>
        <w:rPr>
          <w:b/>
          <w:spacing w:val="-2"/>
          <w:sz w:val="28"/>
        </w:rPr>
        <w:t>момент</w:t>
      </w:r>
    </w:p>
    <w:p w14:paraId="73C5D39C">
      <w:pPr>
        <w:pStyle w:val="4"/>
        <w:spacing w:before="38"/>
        <w:ind w:left="0"/>
        <w:rPr>
          <w:b/>
        </w:rPr>
      </w:pPr>
    </w:p>
    <w:p w14:paraId="583A1317">
      <w:pPr>
        <w:pStyle w:val="4"/>
        <w:spacing w:before="1" w:line="357" w:lineRule="auto"/>
        <w:ind w:right="143"/>
        <w:jc w:val="both"/>
      </w:pPr>
      <w:r>
        <w:rPr>
          <w:b/>
        </w:rPr>
        <w:t xml:space="preserve">Учитель: </w:t>
      </w:r>
      <w:r>
        <w:t>Человеческая доброта - самое удивительное явление в мире. Попробуйте с помощью улыбки передать своё настроение. Я вижу настроение у вас хорошее, поэтому</w:t>
      </w:r>
      <w:r>
        <w:rPr>
          <w:spacing w:val="40"/>
        </w:rPr>
        <w:t xml:space="preserve"> </w:t>
      </w:r>
      <w:r>
        <w:t>за работу.</w:t>
      </w:r>
    </w:p>
    <w:p w14:paraId="07FD9BCA">
      <w:pPr>
        <w:pStyle w:val="6"/>
        <w:numPr>
          <w:ilvl w:val="0"/>
          <w:numId w:val="3"/>
        </w:numPr>
        <w:tabs>
          <w:tab w:val="left" w:pos="1580"/>
        </w:tabs>
        <w:spacing w:before="207" w:after="0" w:line="240" w:lineRule="auto"/>
        <w:ind w:left="1580" w:right="0" w:hanging="359"/>
        <w:jc w:val="both"/>
        <w:rPr>
          <w:b/>
          <w:sz w:val="28"/>
        </w:rPr>
      </w:pPr>
      <w:r>
        <w:rPr>
          <w:b/>
          <w:sz w:val="28"/>
        </w:rPr>
        <w:t>Основная</w:t>
      </w:r>
      <w:r>
        <w:rPr>
          <w:b/>
          <w:spacing w:val="-14"/>
          <w:sz w:val="28"/>
        </w:rPr>
        <w:t xml:space="preserve"> </w:t>
      </w:r>
      <w:r>
        <w:rPr>
          <w:b/>
          <w:spacing w:val="-4"/>
          <w:sz w:val="28"/>
        </w:rPr>
        <w:t>часть</w:t>
      </w:r>
    </w:p>
    <w:p w14:paraId="675F8D61">
      <w:pPr>
        <w:pStyle w:val="4"/>
        <w:spacing w:before="38"/>
        <w:ind w:left="0"/>
        <w:rPr>
          <w:b/>
        </w:rPr>
      </w:pPr>
    </w:p>
    <w:p w14:paraId="75368D24">
      <w:pPr>
        <w:pStyle w:val="4"/>
      </w:pPr>
      <w:r>
        <w:rPr>
          <w:b/>
        </w:rPr>
        <w:t>Учитель:</w:t>
      </w:r>
      <w:r>
        <w:rPr>
          <w:b/>
          <w:spacing w:val="-7"/>
        </w:rPr>
        <w:t xml:space="preserve"> </w:t>
      </w:r>
      <w:r>
        <w:t>Послушайте</w:t>
      </w:r>
      <w:r>
        <w:rPr>
          <w:spacing w:val="-9"/>
        </w:rPr>
        <w:t xml:space="preserve"> </w:t>
      </w:r>
      <w:r>
        <w:t>стихотворение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определите</w:t>
      </w:r>
      <w:r>
        <w:rPr>
          <w:spacing w:val="-9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rPr>
          <w:spacing w:val="-2"/>
        </w:rPr>
        <w:t>тему.</w:t>
      </w:r>
    </w:p>
    <w:p w14:paraId="1BA413F6">
      <w:pPr>
        <w:pStyle w:val="4"/>
        <w:spacing w:before="42"/>
        <w:ind w:left="0"/>
      </w:pPr>
    </w:p>
    <w:p w14:paraId="40ABB1F6">
      <w:pPr>
        <w:pStyle w:val="4"/>
        <w:spacing w:line="360" w:lineRule="auto"/>
        <w:ind w:right="6272"/>
      </w:pPr>
      <w:r>
        <w:t>Хорошо быть одиноким, Если ты не одинок, Хорошо,</w:t>
      </w:r>
      <w:r>
        <w:rPr>
          <w:spacing w:val="-2"/>
        </w:rPr>
        <w:t xml:space="preserve"> </w:t>
      </w:r>
      <w:r>
        <w:t>когда</w:t>
      </w:r>
      <w:r>
        <w:rPr>
          <w:spacing w:val="-4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боком Есть и север, и восток, Есть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запад</w:t>
      </w:r>
      <w:r>
        <w:rPr>
          <w:spacing w:val="-12"/>
        </w:rPr>
        <w:t xml:space="preserve"> </w:t>
      </w:r>
      <w:r>
        <w:t>осторожный, Есть и теплый, тихий юг,</w:t>
      </w:r>
    </w:p>
    <w:p w14:paraId="5619B964">
      <w:pPr>
        <w:pStyle w:val="4"/>
        <w:spacing w:before="3" w:line="355" w:lineRule="auto"/>
        <w:ind w:right="4292"/>
      </w:pPr>
      <w:r>
        <w:t>Когда</w:t>
      </w:r>
      <w:r>
        <w:rPr>
          <w:spacing w:val="-6"/>
        </w:rPr>
        <w:t xml:space="preserve"> </w:t>
      </w:r>
      <w:r>
        <w:t>рядом</w:t>
      </w:r>
      <w:r>
        <w:rPr>
          <w:spacing w:val="-10"/>
        </w:rPr>
        <w:t xml:space="preserve"> </w:t>
      </w:r>
      <w:r>
        <w:t>есть</w:t>
      </w:r>
      <w:r>
        <w:rPr>
          <w:spacing w:val="-9"/>
        </w:rPr>
        <w:t xml:space="preserve"> </w:t>
      </w:r>
      <w:r>
        <w:t>надёжный, Бескорыстный,</w:t>
      </w:r>
      <w:r>
        <w:rPr>
          <w:spacing w:val="-14"/>
        </w:rPr>
        <w:t xml:space="preserve"> </w:t>
      </w:r>
      <w:r>
        <w:t>верный</w:t>
      </w:r>
      <w:r>
        <w:rPr>
          <w:spacing w:val="-15"/>
        </w:rPr>
        <w:t xml:space="preserve"> </w:t>
      </w:r>
      <w:r>
        <w:rPr>
          <w:spacing w:val="-4"/>
        </w:rPr>
        <w:t>друг.</w:t>
      </w:r>
    </w:p>
    <w:p w14:paraId="31BD15C4">
      <w:pPr>
        <w:pStyle w:val="4"/>
        <w:spacing w:before="209"/>
      </w:pPr>
      <w:r>
        <w:t>-О</w:t>
      </w:r>
      <w:r>
        <w:rPr>
          <w:spacing w:val="-3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идет</w:t>
      </w:r>
      <w:r>
        <w:rPr>
          <w:spacing w:val="-4"/>
        </w:rPr>
        <w:t xml:space="preserve"> </w:t>
      </w:r>
      <w:r>
        <w:t>речь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стихотворении?</w:t>
      </w:r>
    </w:p>
    <w:p w14:paraId="00B8294C">
      <w:pPr>
        <w:pStyle w:val="4"/>
        <w:spacing w:before="37"/>
        <w:ind w:left="0"/>
      </w:pPr>
    </w:p>
    <w:p w14:paraId="0F28CA29">
      <w:pPr>
        <w:pStyle w:val="4"/>
      </w:pPr>
      <w:r>
        <w:t>-Сформулируйте</w:t>
      </w:r>
      <w:r>
        <w:rPr>
          <w:spacing w:val="-9"/>
        </w:rPr>
        <w:t xml:space="preserve"> </w:t>
      </w:r>
      <w:r>
        <w:t>тему</w:t>
      </w:r>
      <w:r>
        <w:rPr>
          <w:spacing w:val="-12"/>
        </w:rPr>
        <w:t xml:space="preserve"> </w:t>
      </w:r>
      <w:r>
        <w:t>нашего</w:t>
      </w:r>
      <w:r>
        <w:rPr>
          <w:spacing w:val="-9"/>
        </w:rPr>
        <w:t xml:space="preserve"> </w:t>
      </w:r>
      <w:r>
        <w:rPr>
          <w:spacing w:val="-2"/>
        </w:rPr>
        <w:t>занятия.</w:t>
      </w:r>
    </w:p>
    <w:p w14:paraId="799D0C33">
      <w:pPr>
        <w:pStyle w:val="4"/>
        <w:spacing w:after="0"/>
        <w:sectPr>
          <w:pgSz w:w="11910" w:h="16840"/>
          <w:pgMar w:top="1060" w:right="708" w:bottom="280" w:left="1559" w:header="720" w:footer="720" w:gutter="0"/>
          <w:cols w:space="720" w:num="1"/>
        </w:sectPr>
      </w:pPr>
    </w:p>
    <w:p w14:paraId="0CD7514C">
      <w:pPr>
        <w:pStyle w:val="4"/>
        <w:spacing w:before="67" w:line="357" w:lineRule="auto"/>
        <w:ind w:right="206"/>
        <w:jc w:val="both"/>
        <w:rPr>
          <w:b/>
          <w:i/>
        </w:rPr>
      </w:pPr>
      <w:r>
        <w:t>-Мы</w:t>
      </w:r>
      <w:r>
        <w:rPr>
          <w:spacing w:val="-5"/>
        </w:rPr>
        <w:t xml:space="preserve"> </w:t>
      </w:r>
      <w:r>
        <w:t>сегодня</w:t>
      </w:r>
      <w:r>
        <w:rPr>
          <w:spacing w:val="-5"/>
        </w:rPr>
        <w:t xml:space="preserve"> </w:t>
      </w:r>
      <w:r>
        <w:t>будем</w:t>
      </w:r>
      <w:r>
        <w:rPr>
          <w:spacing w:val="-4"/>
        </w:rPr>
        <w:t xml:space="preserve"> </w:t>
      </w:r>
      <w:r>
        <w:t>говорить,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том ,</w:t>
      </w:r>
      <w:r>
        <w:rPr>
          <w:spacing w:val="-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такое,</w:t>
      </w:r>
      <w:r>
        <w:rPr>
          <w:spacing w:val="-3"/>
        </w:rPr>
        <w:t xml:space="preserve"> </w:t>
      </w:r>
      <w:r>
        <w:t>дружба,</w:t>
      </w:r>
      <w:r>
        <w:rPr>
          <w:spacing w:val="-3"/>
        </w:rPr>
        <w:t xml:space="preserve"> </w:t>
      </w:r>
      <w:r>
        <w:t>кого</w:t>
      </w:r>
      <w:r>
        <w:rPr>
          <w:spacing w:val="-5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 xml:space="preserve">называть друзьями и сформулируем основные правила дружбы. </w:t>
      </w:r>
      <w:r>
        <w:rPr>
          <w:b/>
          <w:i/>
        </w:rPr>
        <w:t>(Слайд 1)</w:t>
      </w:r>
    </w:p>
    <w:p w14:paraId="4200FF56">
      <w:pPr>
        <w:spacing w:before="213"/>
        <w:ind w:left="140" w:right="0" w:firstLine="0"/>
        <w:jc w:val="both"/>
        <w:rPr>
          <w:b/>
          <w:sz w:val="28"/>
        </w:rPr>
      </w:pPr>
      <w:r>
        <w:rPr>
          <w:b/>
          <w:sz w:val="28"/>
          <w:u w:val="single"/>
        </w:rPr>
        <w:t>"Мозговой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штурм"</w:t>
      </w:r>
      <w:r>
        <w:rPr>
          <w:b/>
          <w:spacing w:val="-10"/>
          <w:sz w:val="28"/>
          <w:u w:val="single"/>
        </w:rPr>
        <w:t xml:space="preserve"> </w:t>
      </w:r>
      <w:r>
        <w:rPr>
          <w:b/>
          <w:sz w:val="28"/>
          <w:u w:val="single"/>
        </w:rPr>
        <w:t>.Работа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над</w:t>
      </w:r>
      <w:r>
        <w:rPr>
          <w:b/>
          <w:spacing w:val="-10"/>
          <w:sz w:val="28"/>
          <w:u w:val="single"/>
        </w:rPr>
        <w:t xml:space="preserve"> </w:t>
      </w:r>
      <w:r>
        <w:rPr>
          <w:b/>
          <w:sz w:val="28"/>
          <w:u w:val="single"/>
        </w:rPr>
        <w:t>понятием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"дружба".</w:t>
      </w:r>
    </w:p>
    <w:p w14:paraId="4FFDBC73">
      <w:pPr>
        <w:pStyle w:val="6"/>
        <w:numPr>
          <w:ilvl w:val="0"/>
          <w:numId w:val="4"/>
        </w:numPr>
        <w:tabs>
          <w:tab w:val="left" w:pos="360"/>
        </w:tabs>
        <w:spacing w:before="158" w:after="0" w:line="360" w:lineRule="auto"/>
        <w:ind w:left="140" w:right="143" w:firstLine="0"/>
        <w:jc w:val="both"/>
        <w:rPr>
          <w:sz w:val="28"/>
        </w:rPr>
      </w:pPr>
      <w:r>
        <w:rPr>
          <w:sz w:val="28"/>
        </w:rPr>
        <w:t>Ребята, как вы понимаете, что такое "дружба". Для этого сейчас каждая группа, подумав и обсудив, запишет на листе бумаги все слова, которые ассоциируются у вас со словом " дружба".</w:t>
      </w:r>
    </w:p>
    <w:p w14:paraId="49B100EE">
      <w:pPr>
        <w:pStyle w:val="4"/>
        <w:spacing w:before="1"/>
        <w:jc w:val="both"/>
      </w:pPr>
      <w:r>
        <w:t>Проверка</w:t>
      </w:r>
      <w:r>
        <w:rPr>
          <w:spacing w:val="-9"/>
        </w:rPr>
        <w:t xml:space="preserve"> </w:t>
      </w:r>
      <w:r>
        <w:t>(каждая</w:t>
      </w:r>
      <w:r>
        <w:rPr>
          <w:spacing w:val="-7"/>
        </w:rPr>
        <w:t xml:space="preserve"> </w:t>
      </w:r>
      <w:r>
        <w:t>команда</w:t>
      </w:r>
      <w:r>
        <w:rPr>
          <w:spacing w:val="-9"/>
        </w:rPr>
        <w:t xml:space="preserve"> </w:t>
      </w:r>
      <w:r>
        <w:t>зачитывает</w:t>
      </w:r>
      <w:r>
        <w:rPr>
          <w:spacing w:val="-10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rPr>
          <w:spacing w:val="-2"/>
        </w:rPr>
        <w:t>записи)</w:t>
      </w:r>
    </w:p>
    <w:p w14:paraId="5A60AA4A">
      <w:pPr>
        <w:pStyle w:val="4"/>
        <w:spacing w:before="158" w:line="360" w:lineRule="auto"/>
        <w:ind w:right="147" w:firstLine="706"/>
        <w:jc w:val="both"/>
        <w:rPr>
          <w:b/>
          <w:i/>
        </w:rPr>
      </w:pPr>
      <w:r>
        <w:t>В толковом словаре Сергея Ивановича Ожегова дается такое определение "Дружба - близкие отношения, основанные на взаимном доверии, привязанности, общности интересов</w:t>
      </w:r>
      <w:r>
        <w:rPr>
          <w:b/>
          <w:i/>
        </w:rPr>
        <w:t>".( Слайд 2)</w:t>
      </w:r>
    </w:p>
    <w:p w14:paraId="686868CB">
      <w:pPr>
        <w:pStyle w:val="6"/>
        <w:numPr>
          <w:ilvl w:val="0"/>
          <w:numId w:val="4"/>
        </w:numPr>
        <w:tabs>
          <w:tab w:val="left" w:pos="355"/>
        </w:tabs>
        <w:spacing w:before="1" w:after="0" w:line="360" w:lineRule="auto"/>
        <w:ind w:left="140" w:right="142" w:firstLine="0"/>
        <w:jc w:val="both"/>
        <w:rPr>
          <w:b/>
          <w:i/>
          <w:sz w:val="28"/>
        </w:rPr>
      </w:pPr>
      <w:r>
        <w:rPr>
          <w:sz w:val="28"/>
        </w:rPr>
        <w:t>На протяжении всей истории человечества в отношениях между людьми дружба ценилась превыше всего. Недаром у народов всего мира так много пословиц о дружбе. Есть они и у русского народа. Давайте вспомним некоторые из них</w:t>
      </w:r>
      <w:r>
        <w:rPr>
          <w:b/>
          <w:i/>
          <w:sz w:val="28"/>
        </w:rPr>
        <w:t>.(Слайд 3,4)</w:t>
      </w:r>
    </w:p>
    <w:p w14:paraId="4E89C524">
      <w:pPr>
        <w:pStyle w:val="6"/>
        <w:numPr>
          <w:ilvl w:val="0"/>
          <w:numId w:val="4"/>
        </w:numPr>
        <w:tabs>
          <w:tab w:val="left" w:pos="451"/>
        </w:tabs>
        <w:spacing w:before="3" w:after="0" w:line="357" w:lineRule="auto"/>
        <w:ind w:left="140" w:right="154" w:firstLine="0"/>
        <w:jc w:val="both"/>
        <w:rPr>
          <w:sz w:val="28"/>
        </w:rPr>
      </w:pPr>
      <w:r>
        <w:rPr>
          <w:sz w:val="28"/>
        </w:rPr>
        <w:t xml:space="preserve">Ребята, я буду говорить начало пословицы, а вы её, пожалуйста, </w:t>
      </w:r>
      <w:r>
        <w:rPr>
          <w:spacing w:val="-2"/>
          <w:sz w:val="28"/>
        </w:rPr>
        <w:t>продолжите:</w:t>
      </w:r>
    </w:p>
    <w:p w14:paraId="073613E3">
      <w:pPr>
        <w:pStyle w:val="6"/>
        <w:numPr>
          <w:ilvl w:val="1"/>
          <w:numId w:val="4"/>
        </w:numPr>
        <w:tabs>
          <w:tab w:val="left" w:pos="861"/>
        </w:tabs>
        <w:spacing w:before="5" w:after="0" w:line="240" w:lineRule="auto"/>
        <w:ind w:left="861" w:right="0" w:hanging="360"/>
        <w:jc w:val="left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имей</w:t>
      </w:r>
      <w:r>
        <w:rPr>
          <w:spacing w:val="-4"/>
          <w:sz w:val="28"/>
        </w:rPr>
        <w:t xml:space="preserve"> </w:t>
      </w:r>
      <w:r>
        <w:rPr>
          <w:sz w:val="28"/>
        </w:rPr>
        <w:t>сто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/а</w:t>
      </w:r>
      <w:r>
        <w:rPr>
          <w:spacing w:val="2"/>
          <w:sz w:val="28"/>
        </w:rPr>
        <w:t xml:space="preserve"> </w:t>
      </w:r>
      <w:r>
        <w:rPr>
          <w:sz w:val="28"/>
        </w:rPr>
        <w:t>имей</w:t>
      </w:r>
      <w:r>
        <w:rPr>
          <w:spacing w:val="-4"/>
          <w:sz w:val="28"/>
        </w:rPr>
        <w:t xml:space="preserve"> </w:t>
      </w:r>
      <w:r>
        <w:rPr>
          <w:sz w:val="28"/>
        </w:rPr>
        <w:t>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друзей/.</w:t>
      </w:r>
    </w:p>
    <w:p w14:paraId="0F368C95">
      <w:pPr>
        <w:pStyle w:val="6"/>
        <w:numPr>
          <w:ilvl w:val="1"/>
          <w:numId w:val="4"/>
        </w:numPr>
        <w:tabs>
          <w:tab w:val="left" w:pos="861"/>
        </w:tabs>
        <w:spacing w:before="161" w:after="0" w:line="240" w:lineRule="auto"/>
        <w:ind w:left="861" w:right="0" w:hanging="360"/>
        <w:jc w:val="left"/>
        <w:rPr>
          <w:sz w:val="28"/>
        </w:rPr>
      </w:pPr>
      <w:r>
        <w:rPr>
          <w:sz w:val="28"/>
        </w:rPr>
        <w:t>Один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всех</w:t>
      </w:r>
      <w:r>
        <w:rPr>
          <w:spacing w:val="-3"/>
          <w:sz w:val="28"/>
        </w:rPr>
        <w:t xml:space="preserve"> </w:t>
      </w:r>
      <w:r>
        <w:rPr>
          <w:sz w:val="28"/>
        </w:rPr>
        <w:t>::</w:t>
      </w:r>
      <w:r>
        <w:rPr>
          <w:spacing w:val="-8"/>
          <w:sz w:val="28"/>
        </w:rPr>
        <w:t xml:space="preserve"> </w:t>
      </w:r>
      <w:r>
        <w:rPr>
          <w:sz w:val="28"/>
        </w:rPr>
        <w:t>/и</w:t>
      </w:r>
      <w:r>
        <w:rPr>
          <w:spacing w:val="-4"/>
          <w:sz w:val="28"/>
        </w:rPr>
        <w:t xml:space="preserve"> </w:t>
      </w:r>
      <w:r>
        <w:rPr>
          <w:sz w:val="28"/>
        </w:rPr>
        <w:t>все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одного/.</w:t>
      </w:r>
    </w:p>
    <w:p w14:paraId="6CA74EF1">
      <w:pPr>
        <w:pStyle w:val="6"/>
        <w:numPr>
          <w:ilvl w:val="1"/>
          <w:numId w:val="4"/>
        </w:numPr>
        <w:tabs>
          <w:tab w:val="left" w:pos="861"/>
        </w:tabs>
        <w:spacing w:before="156" w:after="0" w:line="240" w:lineRule="auto"/>
        <w:ind w:left="861" w:right="0" w:hanging="360"/>
        <w:jc w:val="left"/>
        <w:rPr>
          <w:sz w:val="28"/>
        </w:rPr>
      </w:pPr>
      <w:r>
        <w:rPr>
          <w:sz w:val="28"/>
        </w:rPr>
        <w:t>Нет</w:t>
      </w:r>
      <w:r>
        <w:rPr>
          <w:spacing w:val="-4"/>
          <w:sz w:val="28"/>
        </w:rPr>
        <w:t xml:space="preserve"> </w:t>
      </w:r>
      <w:r>
        <w:rPr>
          <w:sz w:val="28"/>
        </w:rPr>
        <w:t>друга -</w:t>
      </w:r>
      <w:r>
        <w:rPr>
          <w:spacing w:val="-3"/>
          <w:sz w:val="28"/>
        </w:rPr>
        <w:t xml:space="preserve"> </w:t>
      </w:r>
      <w:r>
        <w:rPr>
          <w:sz w:val="28"/>
        </w:rPr>
        <w:t>ищи</w:t>
      </w:r>
      <w:r>
        <w:rPr>
          <w:spacing w:val="2"/>
          <w:sz w:val="28"/>
        </w:rPr>
        <w:t xml:space="preserve"> </w:t>
      </w:r>
      <w:r>
        <w:rPr>
          <w:sz w:val="28"/>
        </w:rPr>
        <w:t>:</w:t>
      </w:r>
      <w:r>
        <w:rPr>
          <w:spacing w:val="-7"/>
          <w:sz w:val="28"/>
        </w:rPr>
        <w:t xml:space="preserve"> </w:t>
      </w:r>
      <w:r>
        <w:rPr>
          <w:sz w:val="28"/>
        </w:rPr>
        <w:t>:</w:t>
      </w:r>
      <w:r>
        <w:rPr>
          <w:spacing w:val="-7"/>
          <w:sz w:val="28"/>
        </w:rPr>
        <w:t xml:space="preserve"> </w:t>
      </w:r>
      <w:r>
        <w:rPr>
          <w:sz w:val="28"/>
        </w:rPr>
        <w:t>/а</w:t>
      </w:r>
      <w:r>
        <w:rPr>
          <w:spacing w:val="-2"/>
          <w:sz w:val="28"/>
        </w:rPr>
        <w:t xml:space="preserve"> </w:t>
      </w:r>
      <w:r>
        <w:rPr>
          <w:sz w:val="28"/>
        </w:rPr>
        <w:t>нашел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береги/.</w:t>
      </w:r>
    </w:p>
    <w:p w14:paraId="2FB3EDE2">
      <w:pPr>
        <w:pStyle w:val="6"/>
        <w:numPr>
          <w:ilvl w:val="1"/>
          <w:numId w:val="4"/>
        </w:numPr>
        <w:tabs>
          <w:tab w:val="left" w:pos="861"/>
        </w:tabs>
        <w:spacing w:before="161" w:after="0" w:line="240" w:lineRule="auto"/>
        <w:ind w:left="861" w:right="0" w:hanging="360"/>
        <w:jc w:val="left"/>
        <w:rPr>
          <w:sz w:val="28"/>
        </w:rPr>
      </w:pPr>
      <w:r>
        <w:rPr>
          <w:sz w:val="28"/>
        </w:rPr>
        <w:t>Человек</w:t>
      </w:r>
      <w:r>
        <w:rPr>
          <w:spacing w:val="-6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друзей</w:t>
      </w:r>
      <w:r>
        <w:rPr>
          <w:spacing w:val="-1"/>
          <w:sz w:val="28"/>
        </w:rPr>
        <w:t xml:space="preserve"> </w:t>
      </w:r>
      <w:r>
        <w:rPr>
          <w:sz w:val="28"/>
        </w:rPr>
        <w:t>::</w:t>
      </w:r>
      <w:r>
        <w:rPr>
          <w:spacing w:val="-11"/>
          <w:sz w:val="28"/>
        </w:rPr>
        <w:t xml:space="preserve"> </w:t>
      </w:r>
      <w:r>
        <w:rPr>
          <w:sz w:val="28"/>
        </w:rPr>
        <w:t>/что</w:t>
      </w:r>
      <w:r>
        <w:rPr>
          <w:spacing w:val="-5"/>
          <w:sz w:val="28"/>
        </w:rPr>
        <w:t xml:space="preserve"> </w:t>
      </w:r>
      <w:r>
        <w:rPr>
          <w:sz w:val="28"/>
        </w:rPr>
        <w:t>дерево</w:t>
      </w:r>
      <w:r>
        <w:rPr>
          <w:spacing w:val="-6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корней..</w:t>
      </w:r>
    </w:p>
    <w:p w14:paraId="3312B1CE">
      <w:pPr>
        <w:pStyle w:val="6"/>
        <w:numPr>
          <w:ilvl w:val="1"/>
          <w:numId w:val="4"/>
        </w:numPr>
        <w:tabs>
          <w:tab w:val="left" w:pos="861"/>
        </w:tabs>
        <w:spacing w:before="162" w:after="0" w:line="240" w:lineRule="auto"/>
        <w:ind w:left="861" w:right="0" w:hanging="360"/>
        <w:jc w:val="left"/>
        <w:rPr>
          <w:sz w:val="28"/>
        </w:rPr>
      </w:pPr>
      <w:r>
        <w:rPr>
          <w:sz w:val="28"/>
        </w:rPr>
        <w:t>Нет</w:t>
      </w:r>
      <w:r>
        <w:rPr>
          <w:spacing w:val="-5"/>
          <w:sz w:val="28"/>
        </w:rPr>
        <w:t xml:space="preserve"> </w:t>
      </w:r>
      <w:r>
        <w:rPr>
          <w:sz w:val="28"/>
        </w:rPr>
        <w:t>друга -</w:t>
      </w:r>
      <w:r>
        <w:rPr>
          <w:spacing w:val="-4"/>
          <w:sz w:val="28"/>
        </w:rPr>
        <w:t xml:space="preserve"> </w:t>
      </w:r>
      <w:r>
        <w:rPr>
          <w:sz w:val="28"/>
        </w:rPr>
        <w:t>ищи,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нашёл -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береги.</w:t>
      </w:r>
    </w:p>
    <w:p w14:paraId="0978B3F0">
      <w:pPr>
        <w:pStyle w:val="6"/>
        <w:numPr>
          <w:ilvl w:val="0"/>
          <w:numId w:val="4"/>
        </w:numPr>
        <w:tabs>
          <w:tab w:val="left" w:pos="302"/>
        </w:tabs>
        <w:spacing w:before="162" w:after="0" w:line="240" w:lineRule="auto"/>
        <w:ind w:left="302" w:right="0" w:hanging="162"/>
        <w:jc w:val="left"/>
        <w:rPr>
          <w:b/>
          <w:i/>
          <w:sz w:val="28"/>
        </w:rPr>
      </w:pPr>
      <w:r>
        <w:rPr>
          <w:sz w:val="28"/>
        </w:rPr>
        <w:t>Молодцы,</w:t>
      </w:r>
      <w:r>
        <w:rPr>
          <w:spacing w:val="-4"/>
          <w:sz w:val="28"/>
        </w:rPr>
        <w:t xml:space="preserve"> </w:t>
      </w:r>
      <w:r>
        <w:rPr>
          <w:sz w:val="28"/>
        </w:rPr>
        <w:t>ребята!</w:t>
      </w:r>
      <w:r>
        <w:rPr>
          <w:spacing w:val="-15"/>
          <w:sz w:val="28"/>
        </w:rPr>
        <w:t xml:space="preserve"> </w:t>
      </w:r>
      <w:r>
        <w:rPr>
          <w:sz w:val="28"/>
        </w:rPr>
        <w:t>Вы</w:t>
      </w:r>
      <w:r>
        <w:rPr>
          <w:spacing w:val="-6"/>
          <w:sz w:val="28"/>
        </w:rPr>
        <w:t xml:space="preserve"> </w:t>
      </w:r>
      <w:r>
        <w:rPr>
          <w:sz w:val="28"/>
        </w:rPr>
        <w:t>отлично</w:t>
      </w:r>
      <w:r>
        <w:rPr>
          <w:spacing w:val="-6"/>
          <w:sz w:val="28"/>
        </w:rPr>
        <w:t xml:space="preserve"> </w:t>
      </w:r>
      <w:r>
        <w:rPr>
          <w:sz w:val="28"/>
        </w:rPr>
        <w:t>справились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заданием</w:t>
      </w:r>
      <w:r>
        <w:rPr>
          <w:b/>
          <w:i/>
          <w:sz w:val="28"/>
        </w:rPr>
        <w:t>.(Слайд</w:t>
      </w:r>
      <w:r>
        <w:rPr>
          <w:b/>
          <w:i/>
          <w:spacing w:val="-5"/>
          <w:sz w:val="28"/>
        </w:rPr>
        <w:t xml:space="preserve"> 5)</w:t>
      </w:r>
    </w:p>
    <w:p w14:paraId="5C3CB9A9">
      <w:pPr>
        <w:pStyle w:val="6"/>
        <w:numPr>
          <w:ilvl w:val="0"/>
          <w:numId w:val="4"/>
        </w:numPr>
        <w:tabs>
          <w:tab w:val="left" w:pos="302"/>
        </w:tabs>
        <w:spacing w:before="158" w:after="0" w:line="240" w:lineRule="auto"/>
        <w:ind w:left="302" w:right="0" w:hanging="162"/>
        <w:jc w:val="left"/>
        <w:rPr>
          <w:sz w:val="28"/>
        </w:rPr>
      </w:pPr>
      <w:r>
        <w:rPr>
          <w:sz w:val="28"/>
        </w:rPr>
        <w:t>Зачем</w:t>
      </w:r>
      <w:r>
        <w:rPr>
          <w:spacing w:val="-6"/>
          <w:sz w:val="28"/>
        </w:rPr>
        <w:t xml:space="preserve"> </w:t>
      </w:r>
      <w:r>
        <w:rPr>
          <w:sz w:val="28"/>
        </w:rPr>
        <w:t>дружба</w:t>
      </w:r>
      <w:r>
        <w:rPr>
          <w:spacing w:val="-7"/>
          <w:sz w:val="28"/>
        </w:rPr>
        <w:t xml:space="preserve"> </w:t>
      </w:r>
      <w:r>
        <w:rPr>
          <w:sz w:val="28"/>
        </w:rPr>
        <w:t>нужна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людям?</w:t>
      </w:r>
    </w:p>
    <w:p w14:paraId="5CDE24EF">
      <w:pPr>
        <w:pStyle w:val="4"/>
        <w:spacing w:before="163" w:line="360" w:lineRule="auto"/>
        <w:ind w:right="145"/>
        <w:jc w:val="both"/>
      </w:pPr>
      <w:r>
        <w:t>а) - Дружба нужна взрослым и детям. Детские писатели в своих произведениях часто описывают ситуации, в которых друзья приходят на помощь друг другу. Сейчас на экране появятся герои таких произведений. Узнайте их, пожалуйста, и отвечайте хором.(СЛАЙД 6, 7,8)</w:t>
      </w:r>
    </w:p>
    <w:p w14:paraId="09731481">
      <w:pPr>
        <w:pStyle w:val="4"/>
        <w:spacing w:line="362" w:lineRule="auto"/>
        <w:ind w:right="148"/>
        <w:jc w:val="both"/>
      </w:pPr>
      <w:r>
        <w:t>Вот и для вас сейчас настанет минута, когда понадобится помощь и поддержка друга. Нас ждёт игра. Внимательно послушайте правила.</w:t>
      </w:r>
    </w:p>
    <w:p w14:paraId="5E16FB5E">
      <w:pPr>
        <w:pStyle w:val="4"/>
        <w:spacing w:after="0" w:line="362" w:lineRule="auto"/>
        <w:jc w:val="both"/>
        <w:sectPr>
          <w:pgSz w:w="11910" w:h="16840"/>
          <w:pgMar w:top="1040" w:right="708" w:bottom="280" w:left="1559" w:header="720" w:footer="720" w:gutter="0"/>
          <w:cols w:space="720" w:num="1"/>
        </w:sectPr>
      </w:pPr>
    </w:p>
    <w:p w14:paraId="2767F3E3">
      <w:pPr>
        <w:pStyle w:val="4"/>
        <w:spacing w:before="67" w:line="360" w:lineRule="auto"/>
        <w:ind w:right="145"/>
        <w:jc w:val="both"/>
      </w:pPr>
      <w:r>
        <w:t>Вы по моей команде встанете в круг. Закроете глаза. Каждому из вас на</w:t>
      </w:r>
      <w:r>
        <w:rPr>
          <w:spacing w:val="40"/>
        </w:rPr>
        <w:t xml:space="preserve"> </w:t>
      </w:r>
      <w:r>
        <w:t>спину будет приклеен вот такой рисунок - иллюстрация. Ваша задача найти свою пару, т.е. товарища с таким же рисунком на спине.</w:t>
      </w:r>
    </w:p>
    <w:p w14:paraId="09D015D6">
      <w:pPr>
        <w:pStyle w:val="4"/>
        <w:spacing w:before="2" w:line="360" w:lineRule="auto"/>
        <w:ind w:right="143"/>
        <w:jc w:val="both"/>
      </w:pPr>
      <w:r>
        <w:rPr>
          <w:b/>
        </w:rPr>
        <w:t>Учитель</w:t>
      </w:r>
      <w:r>
        <w:t>: В отношениях между людьми на протяжении всей истории человечества дружбу</w:t>
      </w:r>
      <w:r>
        <w:rPr>
          <w:spacing w:val="-8"/>
        </w:rPr>
        <w:t xml:space="preserve"> </w:t>
      </w:r>
      <w:r>
        <w:t>ставили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первое место.</w:t>
      </w:r>
      <w:r>
        <w:rPr>
          <w:spacing w:val="-1"/>
        </w:rPr>
        <w:t xml:space="preserve"> </w:t>
      </w:r>
      <w:r>
        <w:t>Недаром у</w:t>
      </w:r>
      <w:r>
        <w:rPr>
          <w:spacing w:val="-8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мира так много пословиц о дружбе. Есть они и у русского народа. Давайте проверим, знаете ли вы их.(Дети называют пословицы о дружбе)</w:t>
      </w:r>
    </w:p>
    <w:p w14:paraId="293C1BCA">
      <w:pPr>
        <w:spacing w:before="8"/>
        <w:ind w:left="140" w:right="0" w:firstLine="0"/>
        <w:jc w:val="both"/>
        <w:rPr>
          <w:b/>
          <w:sz w:val="28"/>
        </w:rPr>
      </w:pPr>
      <w:r>
        <w:rPr>
          <w:b/>
          <w:sz w:val="28"/>
          <w:u w:val="single"/>
        </w:rPr>
        <w:t>Задание.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«Вспомни</w:t>
      </w:r>
      <w:r>
        <w:rPr>
          <w:b/>
          <w:spacing w:val="-12"/>
          <w:sz w:val="28"/>
          <w:u w:val="single"/>
        </w:rPr>
        <w:t xml:space="preserve"> </w:t>
      </w:r>
      <w:r>
        <w:rPr>
          <w:b/>
          <w:sz w:val="28"/>
          <w:u w:val="single"/>
        </w:rPr>
        <w:t>мультфильмы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о</w:t>
      </w:r>
      <w:r>
        <w:rPr>
          <w:b/>
          <w:spacing w:val="-13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дружбе»</w:t>
      </w:r>
    </w:p>
    <w:p w14:paraId="1E1DB19A">
      <w:pPr>
        <w:pStyle w:val="4"/>
        <w:spacing w:before="153"/>
        <w:jc w:val="both"/>
      </w:pPr>
      <w:r>
        <w:t>Ребята</w:t>
      </w:r>
      <w:r>
        <w:rPr>
          <w:spacing w:val="-9"/>
        </w:rPr>
        <w:t xml:space="preserve"> </w:t>
      </w:r>
      <w:r>
        <w:t>называют</w:t>
      </w:r>
      <w:r>
        <w:rPr>
          <w:spacing w:val="-10"/>
        </w:rPr>
        <w:t xml:space="preserve"> </w:t>
      </w:r>
      <w:r>
        <w:t>мультфильмы</w:t>
      </w:r>
      <w:r>
        <w:rPr>
          <w:spacing w:val="-10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дружбе.</w:t>
      </w:r>
    </w:p>
    <w:p w14:paraId="5AB5640A">
      <w:pPr>
        <w:spacing w:before="163"/>
        <w:ind w:left="140" w:right="0" w:firstLine="0"/>
        <w:jc w:val="both"/>
        <w:rPr>
          <w:i/>
          <w:sz w:val="28"/>
        </w:rPr>
      </w:pPr>
      <w:r>
        <w:rPr>
          <w:i/>
          <w:color w:val="171717"/>
          <w:sz w:val="28"/>
        </w:rPr>
        <w:t>Просмотр</w:t>
      </w:r>
      <w:r>
        <w:rPr>
          <w:i/>
          <w:color w:val="171717"/>
          <w:spacing w:val="-8"/>
          <w:sz w:val="28"/>
        </w:rPr>
        <w:t xml:space="preserve"> </w:t>
      </w:r>
      <w:r>
        <w:rPr>
          <w:i/>
          <w:color w:val="171717"/>
          <w:sz w:val="28"/>
        </w:rPr>
        <w:t>м/фильма</w:t>
      </w:r>
      <w:r>
        <w:rPr>
          <w:i/>
          <w:color w:val="171717"/>
          <w:spacing w:val="-6"/>
          <w:sz w:val="28"/>
        </w:rPr>
        <w:t xml:space="preserve"> </w:t>
      </w:r>
      <w:r>
        <w:rPr>
          <w:i/>
          <w:color w:val="171717"/>
          <w:sz w:val="28"/>
        </w:rPr>
        <w:t>«Самый</w:t>
      </w:r>
      <w:r>
        <w:rPr>
          <w:i/>
          <w:color w:val="171717"/>
          <w:spacing w:val="-9"/>
          <w:sz w:val="28"/>
        </w:rPr>
        <w:t xml:space="preserve"> </w:t>
      </w:r>
      <w:r>
        <w:rPr>
          <w:i/>
          <w:color w:val="171717"/>
          <w:sz w:val="28"/>
        </w:rPr>
        <w:t>большой</w:t>
      </w:r>
      <w:r>
        <w:rPr>
          <w:i/>
          <w:color w:val="171717"/>
          <w:spacing w:val="-8"/>
          <w:sz w:val="28"/>
        </w:rPr>
        <w:t xml:space="preserve"> </w:t>
      </w:r>
      <w:r>
        <w:rPr>
          <w:i/>
          <w:color w:val="171717"/>
          <w:spacing w:val="-2"/>
          <w:sz w:val="28"/>
        </w:rPr>
        <w:t>друг»</w:t>
      </w:r>
    </w:p>
    <w:p w14:paraId="050E4822">
      <w:pPr>
        <w:pStyle w:val="4"/>
        <w:spacing w:before="158" w:line="362" w:lineRule="auto"/>
        <w:ind w:right="138"/>
        <w:jc w:val="both"/>
      </w:pPr>
      <w:r>
        <w:rPr>
          <w:b/>
        </w:rPr>
        <w:t xml:space="preserve">Учитель: </w:t>
      </w:r>
      <w:r>
        <w:rPr>
          <w:color w:val="171717"/>
        </w:rPr>
        <w:t xml:space="preserve">Можно ли сказать, что бегемот был другом для девочки? (высказывания детей). </w:t>
      </w:r>
      <w:r>
        <w:t>У настоящей дружбы есть свои законы. Что такое закон? (выказывания</w:t>
      </w:r>
      <w:r>
        <w:rPr>
          <w:spacing w:val="40"/>
        </w:rPr>
        <w:t xml:space="preserve"> </w:t>
      </w:r>
      <w:r>
        <w:t>детей)</w:t>
      </w:r>
    </w:p>
    <w:p w14:paraId="40AA2608">
      <w:pPr>
        <w:pStyle w:val="4"/>
        <w:spacing w:line="360" w:lineRule="auto"/>
        <w:ind w:right="139"/>
        <w:jc w:val="both"/>
      </w:pPr>
      <w:r>
        <w:t>-Закон - это правило, которое никогда не меняется, например, в природе есть такой закон, что если что-нибудь подкинуть вверх, оно обязательно упадёт вниз. Это один из законов природы. У дружбы тоже есть свои , давайте прочитаем их</w:t>
      </w:r>
    </w:p>
    <w:p w14:paraId="1C9A713E">
      <w:pPr>
        <w:spacing w:before="0"/>
        <w:ind w:left="140" w:right="0" w:firstLine="0"/>
        <w:jc w:val="both"/>
        <w:rPr>
          <w:b/>
          <w:i/>
          <w:sz w:val="28"/>
        </w:rPr>
      </w:pPr>
      <w:r>
        <w:rPr>
          <w:sz w:val="28"/>
        </w:rPr>
        <w:t>Законы</w:t>
      </w:r>
      <w:r>
        <w:rPr>
          <w:spacing w:val="-5"/>
          <w:sz w:val="28"/>
        </w:rPr>
        <w:t xml:space="preserve"> </w:t>
      </w:r>
      <w:r>
        <w:rPr>
          <w:sz w:val="28"/>
        </w:rPr>
        <w:t>дружбы</w:t>
      </w:r>
      <w:r>
        <w:rPr>
          <w:spacing w:val="30"/>
          <w:sz w:val="28"/>
        </w:rPr>
        <w:t xml:space="preserve">  </w:t>
      </w:r>
      <w:r>
        <w:rPr>
          <w:b/>
          <w:i/>
          <w:sz w:val="28"/>
        </w:rPr>
        <w:t>(Слайд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5"/>
          <w:sz w:val="28"/>
        </w:rPr>
        <w:t>9)</w:t>
      </w:r>
    </w:p>
    <w:p w14:paraId="3D3E7820">
      <w:pPr>
        <w:pStyle w:val="4"/>
        <w:spacing w:before="114"/>
        <w:ind w:left="0"/>
        <w:rPr>
          <w:b/>
          <w:i/>
        </w:rPr>
      </w:pPr>
    </w:p>
    <w:p w14:paraId="7C50D6D2">
      <w:pPr>
        <w:pStyle w:val="6"/>
        <w:numPr>
          <w:ilvl w:val="0"/>
          <w:numId w:val="5"/>
        </w:numPr>
        <w:tabs>
          <w:tab w:val="left" w:pos="441"/>
        </w:tabs>
        <w:spacing w:before="0" w:after="0" w:line="240" w:lineRule="auto"/>
        <w:ind w:left="441" w:right="0" w:hanging="301"/>
        <w:jc w:val="left"/>
        <w:rPr>
          <w:b/>
          <w:sz w:val="28"/>
        </w:rPr>
      </w:pPr>
      <w:r>
        <w:rPr>
          <w:b/>
          <w:sz w:val="28"/>
        </w:rPr>
        <w:t>быть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приветливым;</w:t>
      </w:r>
    </w:p>
    <w:p w14:paraId="1B78907A">
      <w:pPr>
        <w:pStyle w:val="4"/>
        <w:spacing w:before="124"/>
        <w:ind w:left="0"/>
        <w:rPr>
          <w:b/>
        </w:rPr>
      </w:pPr>
    </w:p>
    <w:p w14:paraId="62496FDD">
      <w:pPr>
        <w:pStyle w:val="6"/>
        <w:numPr>
          <w:ilvl w:val="0"/>
          <w:numId w:val="5"/>
        </w:numPr>
        <w:tabs>
          <w:tab w:val="left" w:pos="369"/>
        </w:tabs>
        <w:spacing w:before="1" w:after="0" w:line="240" w:lineRule="auto"/>
        <w:ind w:left="369" w:right="0" w:hanging="229"/>
        <w:jc w:val="both"/>
        <w:rPr>
          <w:b/>
          <w:sz w:val="28"/>
        </w:rPr>
      </w:pPr>
      <w:r>
        <w:rPr>
          <w:b/>
          <w:sz w:val="28"/>
        </w:rPr>
        <w:t>не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жадничать;</w:t>
      </w:r>
    </w:p>
    <w:p w14:paraId="7AA221C5">
      <w:pPr>
        <w:pStyle w:val="4"/>
        <w:spacing w:before="119"/>
        <w:ind w:left="0"/>
        <w:rPr>
          <w:b/>
        </w:rPr>
      </w:pPr>
    </w:p>
    <w:p w14:paraId="4ADFA5B2">
      <w:pPr>
        <w:pStyle w:val="6"/>
        <w:numPr>
          <w:ilvl w:val="0"/>
          <w:numId w:val="5"/>
        </w:numPr>
        <w:tabs>
          <w:tab w:val="left" w:pos="369"/>
        </w:tabs>
        <w:spacing w:before="0" w:after="0" w:line="240" w:lineRule="auto"/>
        <w:ind w:left="369" w:right="0" w:hanging="229"/>
        <w:jc w:val="both"/>
        <w:rPr>
          <w:b/>
          <w:sz w:val="28"/>
        </w:rPr>
      </w:pPr>
      <w:r>
        <w:rPr>
          <w:b/>
          <w:sz w:val="28"/>
        </w:rPr>
        <w:t>помогать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другу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беде;</w:t>
      </w:r>
    </w:p>
    <w:p w14:paraId="450B74C3">
      <w:pPr>
        <w:pStyle w:val="4"/>
        <w:spacing w:before="119"/>
        <w:ind w:left="0"/>
        <w:rPr>
          <w:b/>
        </w:rPr>
      </w:pPr>
    </w:p>
    <w:p w14:paraId="49693048">
      <w:pPr>
        <w:pStyle w:val="6"/>
        <w:numPr>
          <w:ilvl w:val="0"/>
          <w:numId w:val="5"/>
        </w:numPr>
        <w:tabs>
          <w:tab w:val="left" w:pos="441"/>
        </w:tabs>
        <w:spacing w:before="1" w:after="0" w:line="240" w:lineRule="auto"/>
        <w:ind w:left="441" w:right="0" w:hanging="301"/>
        <w:jc w:val="left"/>
        <w:rPr>
          <w:b/>
          <w:sz w:val="28"/>
        </w:rPr>
      </w:pPr>
      <w:r>
        <w:rPr>
          <w:b/>
          <w:sz w:val="28"/>
        </w:rPr>
        <w:t>уметь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другом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разделить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радость;</w:t>
      </w:r>
    </w:p>
    <w:p w14:paraId="545030AB">
      <w:pPr>
        <w:pStyle w:val="4"/>
        <w:spacing w:before="114"/>
        <w:ind w:left="0"/>
        <w:rPr>
          <w:b/>
        </w:rPr>
      </w:pPr>
    </w:p>
    <w:p w14:paraId="627F9CFD">
      <w:pPr>
        <w:pStyle w:val="6"/>
        <w:numPr>
          <w:ilvl w:val="0"/>
          <w:numId w:val="5"/>
        </w:numPr>
        <w:tabs>
          <w:tab w:val="left" w:pos="441"/>
        </w:tabs>
        <w:spacing w:before="0" w:after="0" w:line="568" w:lineRule="auto"/>
        <w:ind w:left="140" w:right="3175" w:firstLine="0"/>
        <w:jc w:val="left"/>
        <w:rPr>
          <w:b/>
          <w:sz w:val="28"/>
        </w:rPr>
      </w:pPr>
      <w:r>
        <w:rPr>
          <w:b/>
          <w:sz w:val="28"/>
        </w:rPr>
        <w:t>не смеяться над недостатками друга; 6)остановить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друга,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делает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что-то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плохое;</w:t>
      </w:r>
    </w:p>
    <w:p w14:paraId="6E8BD4F6">
      <w:pPr>
        <w:pStyle w:val="6"/>
        <w:numPr>
          <w:ilvl w:val="0"/>
          <w:numId w:val="6"/>
        </w:numPr>
        <w:tabs>
          <w:tab w:val="left" w:pos="369"/>
        </w:tabs>
        <w:spacing w:before="1" w:after="0" w:line="240" w:lineRule="auto"/>
        <w:ind w:left="369" w:right="0" w:hanging="229"/>
        <w:jc w:val="both"/>
        <w:rPr>
          <w:b/>
          <w:sz w:val="28"/>
        </w:rPr>
      </w:pPr>
      <w:r>
        <w:rPr>
          <w:b/>
          <w:sz w:val="28"/>
        </w:rPr>
        <w:t>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обманывать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друга;</w:t>
      </w:r>
    </w:p>
    <w:p w14:paraId="49CD7B5E">
      <w:pPr>
        <w:pStyle w:val="6"/>
        <w:spacing w:after="0" w:line="240" w:lineRule="auto"/>
        <w:jc w:val="both"/>
        <w:rPr>
          <w:b/>
          <w:sz w:val="28"/>
        </w:rPr>
        <w:sectPr>
          <w:pgSz w:w="11910" w:h="16840"/>
          <w:pgMar w:top="1040" w:right="708" w:bottom="280" w:left="1559" w:header="720" w:footer="720" w:gutter="0"/>
          <w:cols w:space="720" w:num="1"/>
        </w:sectPr>
      </w:pPr>
    </w:p>
    <w:p w14:paraId="71C0009E">
      <w:pPr>
        <w:pStyle w:val="6"/>
        <w:numPr>
          <w:ilvl w:val="0"/>
          <w:numId w:val="6"/>
        </w:numPr>
        <w:tabs>
          <w:tab w:val="left" w:pos="441"/>
        </w:tabs>
        <w:spacing w:before="72" w:after="0" w:line="240" w:lineRule="auto"/>
        <w:ind w:left="441" w:right="0" w:hanging="301"/>
        <w:jc w:val="left"/>
        <w:rPr>
          <w:b/>
          <w:sz w:val="28"/>
        </w:rPr>
      </w:pPr>
      <w:r>
        <w:rPr>
          <w:b/>
          <w:sz w:val="28"/>
        </w:rPr>
        <w:t>уметь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признать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свои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ошибки,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помириться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другом;</w:t>
      </w:r>
    </w:p>
    <w:p w14:paraId="1DED6FBF">
      <w:pPr>
        <w:pStyle w:val="4"/>
        <w:spacing w:before="119"/>
        <w:ind w:left="0"/>
        <w:rPr>
          <w:b/>
        </w:rPr>
      </w:pPr>
    </w:p>
    <w:p w14:paraId="4CB4303E">
      <w:pPr>
        <w:pStyle w:val="6"/>
        <w:numPr>
          <w:ilvl w:val="0"/>
          <w:numId w:val="6"/>
        </w:numPr>
        <w:tabs>
          <w:tab w:val="left" w:pos="441"/>
        </w:tabs>
        <w:spacing w:before="1" w:after="0" w:line="240" w:lineRule="auto"/>
        <w:ind w:left="441" w:right="0" w:hanging="301"/>
        <w:jc w:val="left"/>
        <w:rPr>
          <w:b/>
          <w:sz w:val="28"/>
        </w:rPr>
      </w:pPr>
      <w:r>
        <w:rPr>
          <w:b/>
          <w:sz w:val="28"/>
        </w:rPr>
        <w:t>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предавать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своего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друга;</w:t>
      </w:r>
    </w:p>
    <w:p w14:paraId="70595B2A">
      <w:pPr>
        <w:pStyle w:val="4"/>
        <w:spacing w:before="119"/>
        <w:ind w:left="0"/>
        <w:rPr>
          <w:b/>
        </w:rPr>
      </w:pPr>
    </w:p>
    <w:p w14:paraId="7BC3FC5A">
      <w:pPr>
        <w:pStyle w:val="6"/>
        <w:numPr>
          <w:ilvl w:val="0"/>
          <w:numId w:val="6"/>
        </w:numPr>
        <w:tabs>
          <w:tab w:val="left" w:pos="581"/>
        </w:tabs>
        <w:spacing w:before="0" w:after="0" w:line="362" w:lineRule="auto"/>
        <w:ind w:left="140" w:right="280" w:firstLine="0"/>
        <w:jc w:val="left"/>
        <w:rPr>
          <w:b/>
          <w:sz w:val="28"/>
        </w:rPr>
      </w:pPr>
      <w:r>
        <w:rPr>
          <w:b/>
          <w:sz w:val="28"/>
        </w:rPr>
        <w:t>относиться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своему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другу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так,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хотелось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бы,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чтобы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относились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к </w:t>
      </w:r>
      <w:r>
        <w:rPr>
          <w:b/>
          <w:spacing w:val="-2"/>
          <w:sz w:val="28"/>
        </w:rPr>
        <w:t>тебе.</w:t>
      </w:r>
    </w:p>
    <w:p w14:paraId="67FEAB43">
      <w:pPr>
        <w:spacing w:before="276"/>
        <w:ind w:left="140" w:right="0" w:firstLine="0"/>
        <w:jc w:val="left"/>
        <w:rPr>
          <w:b/>
          <w:i/>
          <w:sz w:val="28"/>
        </w:rPr>
      </w:pPr>
      <w:r>
        <w:rPr>
          <w:b/>
          <w:i/>
          <w:color w:val="171717"/>
          <w:sz w:val="28"/>
          <w:u w:val="single" w:color="171717"/>
        </w:rPr>
        <w:t>Решение</w:t>
      </w:r>
      <w:r>
        <w:rPr>
          <w:b/>
          <w:i/>
          <w:color w:val="171717"/>
          <w:spacing w:val="-4"/>
          <w:sz w:val="28"/>
          <w:u w:val="single" w:color="171717"/>
        </w:rPr>
        <w:t xml:space="preserve"> </w:t>
      </w:r>
      <w:r>
        <w:rPr>
          <w:b/>
          <w:i/>
          <w:color w:val="171717"/>
          <w:sz w:val="28"/>
          <w:u w:val="single" w:color="171717"/>
        </w:rPr>
        <w:t>кейсов.</w:t>
      </w:r>
      <w:r>
        <w:rPr>
          <w:b/>
          <w:i/>
          <w:color w:val="171717"/>
          <w:spacing w:val="64"/>
          <w:sz w:val="28"/>
          <w:u w:val="single" w:color="171717"/>
        </w:rPr>
        <w:t xml:space="preserve"> </w:t>
      </w:r>
      <w:r>
        <w:rPr>
          <w:b/>
          <w:i/>
          <w:color w:val="171717"/>
          <w:sz w:val="28"/>
          <w:u w:val="single" w:color="171717"/>
        </w:rPr>
        <w:t>(</w:t>
      </w:r>
      <w:r>
        <w:rPr>
          <w:b/>
          <w:i/>
          <w:color w:val="171717"/>
          <w:spacing w:val="-5"/>
          <w:sz w:val="28"/>
          <w:u w:val="single" w:color="171717"/>
        </w:rPr>
        <w:t xml:space="preserve"> </w:t>
      </w:r>
      <w:r>
        <w:rPr>
          <w:b/>
          <w:color w:val="171717"/>
          <w:sz w:val="28"/>
          <w:u w:val="single" w:color="171717"/>
        </w:rPr>
        <w:t>работа</w:t>
      </w:r>
      <w:r>
        <w:rPr>
          <w:b/>
          <w:color w:val="171717"/>
          <w:spacing w:val="-5"/>
          <w:sz w:val="28"/>
          <w:u w:val="single" w:color="171717"/>
        </w:rPr>
        <w:t xml:space="preserve"> </w:t>
      </w:r>
      <w:r>
        <w:rPr>
          <w:b/>
          <w:color w:val="171717"/>
          <w:sz w:val="28"/>
          <w:u w:val="single" w:color="171717"/>
        </w:rPr>
        <w:t>в</w:t>
      </w:r>
      <w:r>
        <w:rPr>
          <w:b/>
          <w:color w:val="171717"/>
          <w:spacing w:val="-5"/>
          <w:sz w:val="28"/>
          <w:u w:val="single" w:color="171717"/>
        </w:rPr>
        <w:t xml:space="preserve"> </w:t>
      </w:r>
      <w:r>
        <w:rPr>
          <w:b/>
          <w:color w:val="171717"/>
          <w:sz w:val="28"/>
          <w:u w:val="single" w:color="171717"/>
        </w:rPr>
        <w:t>в</w:t>
      </w:r>
      <w:r>
        <w:rPr>
          <w:b/>
          <w:color w:val="171717"/>
          <w:spacing w:val="-6"/>
          <w:sz w:val="28"/>
          <w:u w:val="single" w:color="171717"/>
        </w:rPr>
        <w:t xml:space="preserve"> </w:t>
      </w:r>
      <w:r>
        <w:rPr>
          <w:b/>
          <w:color w:val="171717"/>
          <w:spacing w:val="-2"/>
          <w:sz w:val="28"/>
          <w:u w:val="single" w:color="171717"/>
        </w:rPr>
        <w:t>группе</w:t>
      </w:r>
      <w:r>
        <w:rPr>
          <w:b/>
          <w:i/>
          <w:color w:val="171717"/>
          <w:spacing w:val="-2"/>
          <w:sz w:val="28"/>
          <w:u w:val="single" w:color="171717"/>
        </w:rPr>
        <w:t>)</w:t>
      </w:r>
    </w:p>
    <w:p w14:paraId="6DD257BE">
      <w:pPr>
        <w:spacing w:before="154" w:line="360" w:lineRule="auto"/>
        <w:ind w:left="140" w:right="167" w:firstLine="0"/>
        <w:jc w:val="left"/>
        <w:rPr>
          <w:sz w:val="28"/>
        </w:rPr>
      </w:pPr>
      <w:r>
        <w:rPr>
          <w:b/>
          <w:i/>
          <w:color w:val="171717"/>
          <w:sz w:val="28"/>
        </w:rPr>
        <w:t xml:space="preserve">Ситуация 1 </w:t>
      </w:r>
      <w:r>
        <w:rPr>
          <w:i/>
          <w:color w:val="171717"/>
          <w:sz w:val="28"/>
        </w:rPr>
        <w:t>Девочка возмущённо жаловалась маме: « Во дворе есть такой плохой мальчик – всё время зовёт меня Валькой». « А как ты его зовёшь?» - спросила</w:t>
      </w:r>
      <w:r>
        <w:rPr>
          <w:i/>
          <w:color w:val="171717"/>
          <w:spacing w:val="-4"/>
          <w:sz w:val="28"/>
        </w:rPr>
        <w:t xml:space="preserve"> </w:t>
      </w:r>
      <w:r>
        <w:rPr>
          <w:i/>
          <w:color w:val="171717"/>
          <w:sz w:val="28"/>
        </w:rPr>
        <w:t>мама.</w:t>
      </w:r>
      <w:r>
        <w:rPr>
          <w:i/>
          <w:color w:val="171717"/>
          <w:spacing w:val="-2"/>
          <w:sz w:val="28"/>
        </w:rPr>
        <w:t xml:space="preserve"> </w:t>
      </w:r>
      <w:r>
        <w:rPr>
          <w:i/>
          <w:color w:val="171717"/>
          <w:sz w:val="28"/>
        </w:rPr>
        <w:t>«</w:t>
      </w:r>
      <w:r>
        <w:rPr>
          <w:i/>
          <w:color w:val="171717"/>
          <w:spacing w:val="-4"/>
          <w:sz w:val="28"/>
        </w:rPr>
        <w:t xml:space="preserve"> </w:t>
      </w:r>
      <w:r>
        <w:rPr>
          <w:i/>
          <w:color w:val="171717"/>
          <w:sz w:val="28"/>
        </w:rPr>
        <w:t>Я</w:t>
      </w:r>
      <w:r>
        <w:rPr>
          <w:i/>
          <w:color w:val="171717"/>
          <w:spacing w:val="-4"/>
          <w:sz w:val="28"/>
        </w:rPr>
        <w:t xml:space="preserve"> </w:t>
      </w:r>
      <w:r>
        <w:rPr>
          <w:i/>
          <w:color w:val="171717"/>
          <w:sz w:val="28"/>
        </w:rPr>
        <w:t>его</w:t>
      </w:r>
      <w:r>
        <w:rPr>
          <w:i/>
          <w:color w:val="171717"/>
          <w:spacing w:val="-4"/>
          <w:sz w:val="28"/>
        </w:rPr>
        <w:t xml:space="preserve"> </w:t>
      </w:r>
      <w:r>
        <w:rPr>
          <w:i/>
          <w:color w:val="171717"/>
          <w:sz w:val="28"/>
        </w:rPr>
        <w:t>вообще</w:t>
      </w:r>
      <w:r>
        <w:rPr>
          <w:i/>
          <w:color w:val="171717"/>
          <w:spacing w:val="-3"/>
          <w:sz w:val="28"/>
        </w:rPr>
        <w:t xml:space="preserve"> </w:t>
      </w:r>
      <w:r>
        <w:rPr>
          <w:i/>
          <w:color w:val="171717"/>
          <w:sz w:val="28"/>
        </w:rPr>
        <w:t>никак</w:t>
      </w:r>
      <w:r>
        <w:rPr>
          <w:i/>
          <w:color w:val="171717"/>
          <w:spacing w:val="-5"/>
          <w:sz w:val="28"/>
        </w:rPr>
        <w:t xml:space="preserve"> </w:t>
      </w:r>
      <w:r>
        <w:rPr>
          <w:i/>
          <w:color w:val="171717"/>
          <w:sz w:val="28"/>
        </w:rPr>
        <w:t>не</w:t>
      </w:r>
      <w:r>
        <w:rPr>
          <w:i/>
          <w:color w:val="171717"/>
          <w:spacing w:val="-3"/>
          <w:sz w:val="28"/>
        </w:rPr>
        <w:t xml:space="preserve"> </w:t>
      </w:r>
      <w:r>
        <w:rPr>
          <w:i/>
          <w:color w:val="171717"/>
          <w:sz w:val="28"/>
        </w:rPr>
        <w:t>зову.</w:t>
      </w:r>
      <w:r>
        <w:rPr>
          <w:i/>
          <w:color w:val="171717"/>
          <w:spacing w:val="-1"/>
          <w:sz w:val="28"/>
        </w:rPr>
        <w:t xml:space="preserve"> </w:t>
      </w:r>
      <w:r>
        <w:rPr>
          <w:i/>
          <w:color w:val="171717"/>
          <w:sz w:val="28"/>
        </w:rPr>
        <w:t>Я</w:t>
      </w:r>
      <w:r>
        <w:rPr>
          <w:i/>
          <w:color w:val="171717"/>
          <w:spacing w:val="-4"/>
          <w:sz w:val="28"/>
        </w:rPr>
        <w:t xml:space="preserve"> </w:t>
      </w:r>
      <w:r>
        <w:rPr>
          <w:i/>
          <w:color w:val="171717"/>
          <w:sz w:val="28"/>
        </w:rPr>
        <w:t>ему</w:t>
      </w:r>
      <w:r>
        <w:rPr>
          <w:i/>
          <w:color w:val="171717"/>
          <w:spacing w:val="-3"/>
          <w:sz w:val="28"/>
        </w:rPr>
        <w:t xml:space="preserve"> </w:t>
      </w:r>
      <w:r>
        <w:rPr>
          <w:i/>
          <w:color w:val="171717"/>
          <w:sz w:val="28"/>
        </w:rPr>
        <w:t>просто</w:t>
      </w:r>
      <w:r>
        <w:rPr>
          <w:i/>
          <w:color w:val="171717"/>
          <w:spacing w:val="-3"/>
          <w:sz w:val="28"/>
        </w:rPr>
        <w:t xml:space="preserve"> </w:t>
      </w:r>
      <w:r>
        <w:rPr>
          <w:i/>
          <w:color w:val="171717"/>
          <w:sz w:val="28"/>
        </w:rPr>
        <w:t>кричу</w:t>
      </w:r>
      <w:r>
        <w:rPr>
          <w:i/>
          <w:color w:val="171717"/>
          <w:spacing w:val="-3"/>
          <w:sz w:val="28"/>
        </w:rPr>
        <w:t xml:space="preserve"> </w:t>
      </w:r>
      <w:r>
        <w:rPr>
          <w:i/>
          <w:color w:val="171717"/>
          <w:sz w:val="28"/>
        </w:rPr>
        <w:t>:</w:t>
      </w:r>
      <w:r>
        <w:rPr>
          <w:i/>
          <w:color w:val="171717"/>
          <w:spacing w:val="-5"/>
          <w:sz w:val="28"/>
        </w:rPr>
        <w:t xml:space="preserve"> </w:t>
      </w:r>
      <w:r>
        <w:rPr>
          <w:i/>
          <w:color w:val="171717"/>
          <w:sz w:val="28"/>
        </w:rPr>
        <w:t>«</w:t>
      </w:r>
      <w:r>
        <w:rPr>
          <w:i/>
          <w:color w:val="171717"/>
          <w:spacing w:val="-4"/>
          <w:sz w:val="28"/>
        </w:rPr>
        <w:t xml:space="preserve"> </w:t>
      </w:r>
      <w:r>
        <w:rPr>
          <w:i/>
          <w:color w:val="171717"/>
          <w:sz w:val="28"/>
        </w:rPr>
        <w:t>Эй</w:t>
      </w:r>
      <w:r>
        <w:rPr>
          <w:i/>
          <w:color w:val="171717"/>
          <w:spacing w:val="-4"/>
          <w:sz w:val="28"/>
        </w:rPr>
        <w:t xml:space="preserve"> </w:t>
      </w:r>
      <w:r>
        <w:rPr>
          <w:i/>
          <w:color w:val="171717"/>
          <w:sz w:val="28"/>
        </w:rPr>
        <w:t xml:space="preserve">ты!» Права ли девочка? </w:t>
      </w:r>
      <w:r>
        <w:rPr>
          <w:color w:val="171717"/>
          <w:sz w:val="28"/>
        </w:rPr>
        <w:t>( девочка сама должна звать мальчика по имени,</w:t>
      </w:r>
    </w:p>
    <w:p w14:paraId="74A9DB2A">
      <w:pPr>
        <w:pStyle w:val="4"/>
        <w:spacing w:before="3"/>
      </w:pPr>
      <w:r>
        <w:rPr>
          <w:color w:val="171717"/>
        </w:rPr>
        <w:t>показывая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пример,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а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не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кричать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«Эй,</w:t>
      </w:r>
      <w:r>
        <w:rPr>
          <w:color w:val="171717"/>
          <w:spacing w:val="-5"/>
        </w:rPr>
        <w:t xml:space="preserve"> </w:t>
      </w:r>
      <w:r>
        <w:rPr>
          <w:color w:val="171717"/>
          <w:spacing w:val="-4"/>
        </w:rPr>
        <w:t>ты!»)</w:t>
      </w:r>
    </w:p>
    <w:p w14:paraId="0DC3D973">
      <w:pPr>
        <w:spacing w:before="158" w:line="360" w:lineRule="auto"/>
        <w:ind w:left="140" w:right="167" w:firstLine="0"/>
        <w:jc w:val="left"/>
        <w:rPr>
          <w:sz w:val="28"/>
        </w:rPr>
      </w:pPr>
      <w:r>
        <w:rPr>
          <w:b/>
          <w:i/>
          <w:color w:val="171717"/>
          <w:sz w:val="28"/>
        </w:rPr>
        <w:t>Ситуация</w:t>
      </w:r>
      <w:r>
        <w:rPr>
          <w:b/>
          <w:i/>
          <w:color w:val="171717"/>
          <w:spacing w:val="-5"/>
          <w:sz w:val="28"/>
        </w:rPr>
        <w:t xml:space="preserve"> </w:t>
      </w:r>
      <w:r>
        <w:rPr>
          <w:b/>
          <w:i/>
          <w:color w:val="171717"/>
          <w:sz w:val="28"/>
        </w:rPr>
        <w:t>2</w:t>
      </w:r>
      <w:r>
        <w:rPr>
          <w:b/>
          <w:i/>
          <w:color w:val="171717"/>
          <w:spacing w:val="-3"/>
          <w:sz w:val="28"/>
        </w:rPr>
        <w:t xml:space="preserve"> </w:t>
      </w:r>
      <w:r>
        <w:rPr>
          <w:i/>
          <w:color w:val="171717"/>
          <w:sz w:val="28"/>
        </w:rPr>
        <w:t>На</w:t>
      </w:r>
      <w:r>
        <w:rPr>
          <w:i/>
          <w:color w:val="171717"/>
          <w:spacing w:val="-5"/>
          <w:sz w:val="28"/>
        </w:rPr>
        <w:t xml:space="preserve"> </w:t>
      </w:r>
      <w:r>
        <w:rPr>
          <w:i/>
          <w:color w:val="171717"/>
          <w:sz w:val="28"/>
        </w:rPr>
        <w:t>день</w:t>
      </w:r>
      <w:r>
        <w:rPr>
          <w:i/>
          <w:color w:val="171717"/>
          <w:spacing w:val="-8"/>
          <w:sz w:val="28"/>
        </w:rPr>
        <w:t xml:space="preserve"> </w:t>
      </w:r>
      <w:r>
        <w:rPr>
          <w:i/>
          <w:color w:val="171717"/>
          <w:sz w:val="28"/>
        </w:rPr>
        <w:t>рождения</w:t>
      </w:r>
      <w:r>
        <w:rPr>
          <w:i/>
          <w:color w:val="171717"/>
          <w:spacing w:val="-6"/>
          <w:sz w:val="28"/>
        </w:rPr>
        <w:t xml:space="preserve"> </w:t>
      </w:r>
      <w:r>
        <w:rPr>
          <w:i/>
          <w:color w:val="171717"/>
          <w:sz w:val="28"/>
        </w:rPr>
        <w:t>имениннику</w:t>
      </w:r>
      <w:r>
        <w:rPr>
          <w:i/>
          <w:color w:val="171717"/>
          <w:spacing w:val="-5"/>
          <w:sz w:val="28"/>
        </w:rPr>
        <w:t xml:space="preserve"> </w:t>
      </w:r>
      <w:r>
        <w:rPr>
          <w:i/>
          <w:color w:val="171717"/>
          <w:sz w:val="28"/>
        </w:rPr>
        <w:t>неожиданно</w:t>
      </w:r>
      <w:r>
        <w:rPr>
          <w:i/>
          <w:color w:val="171717"/>
          <w:spacing w:val="-6"/>
          <w:sz w:val="28"/>
        </w:rPr>
        <w:t xml:space="preserve"> </w:t>
      </w:r>
      <w:r>
        <w:rPr>
          <w:i/>
          <w:color w:val="171717"/>
          <w:sz w:val="28"/>
        </w:rPr>
        <w:t>принесли</w:t>
      </w:r>
      <w:r>
        <w:rPr>
          <w:i/>
          <w:color w:val="171717"/>
          <w:spacing w:val="-6"/>
          <w:sz w:val="28"/>
        </w:rPr>
        <w:t xml:space="preserve"> </w:t>
      </w:r>
      <w:r>
        <w:rPr>
          <w:i/>
          <w:color w:val="171717"/>
          <w:sz w:val="28"/>
        </w:rPr>
        <w:t>в</w:t>
      </w:r>
      <w:r>
        <w:rPr>
          <w:i/>
          <w:color w:val="171717"/>
          <w:spacing w:val="-7"/>
          <w:sz w:val="28"/>
        </w:rPr>
        <w:t xml:space="preserve"> </w:t>
      </w:r>
      <w:r>
        <w:rPr>
          <w:i/>
          <w:color w:val="171717"/>
          <w:sz w:val="28"/>
        </w:rPr>
        <w:t xml:space="preserve">подарок две одинаковые машинки. На что мальчик сказал « Что мне делать с двумя машинками? Ведь у меня такая уже есть!» Что бы вы сказали на месте мальчика, чтобы не обидеть гостя? ( </w:t>
      </w:r>
      <w:r>
        <w:rPr>
          <w:color w:val="171717"/>
          <w:sz w:val="28"/>
        </w:rPr>
        <w:t>Большое спасибо! У меня теперь две одинаковые машинки, можно играть вдвоём.)</w:t>
      </w:r>
    </w:p>
    <w:p w14:paraId="6114778C">
      <w:pPr>
        <w:pStyle w:val="6"/>
        <w:numPr>
          <w:ilvl w:val="0"/>
          <w:numId w:val="3"/>
        </w:numPr>
        <w:tabs>
          <w:tab w:val="left" w:pos="1580"/>
          <w:tab w:val="left" w:pos="4208"/>
        </w:tabs>
        <w:spacing w:before="283" w:after="0" w:line="240" w:lineRule="auto"/>
        <w:ind w:left="1580" w:right="0" w:hanging="359"/>
        <w:jc w:val="left"/>
        <w:rPr>
          <w:b/>
          <w:sz w:val="28"/>
        </w:rPr>
      </w:pPr>
      <w:r>
        <w:rPr>
          <w:b/>
          <w:sz w:val="28"/>
        </w:rPr>
        <w:t>Подведение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итогов</w:t>
      </w:r>
      <w:r>
        <w:rPr>
          <w:b/>
          <w:sz w:val="28"/>
        </w:rPr>
        <w:tab/>
      </w:r>
      <w:r>
        <w:rPr>
          <w:b/>
          <w:i/>
          <w:sz w:val="28"/>
        </w:rPr>
        <w:t>(Слайд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pacing w:val="-5"/>
          <w:sz w:val="28"/>
        </w:rPr>
        <w:t>10)</w:t>
      </w:r>
    </w:p>
    <w:p w14:paraId="55AFEE84">
      <w:pPr>
        <w:pStyle w:val="4"/>
        <w:spacing w:before="192"/>
        <w:ind w:left="0"/>
        <w:rPr>
          <w:b/>
          <w:i/>
          <w:sz w:val="20"/>
        </w:rPr>
      </w:pPr>
      <w:r>
        <w:rPr>
          <w:b/>
          <w:i/>
          <w:sz w:val="20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283210</wp:posOffset>
            </wp:positionV>
            <wp:extent cx="1488440" cy="1487805"/>
            <wp:effectExtent l="0" t="0" r="0" b="0"/>
            <wp:wrapTopAndBottom/>
            <wp:docPr id="1" name="Image 1" descr="облако слов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облако слов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8445" cy="1487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75F1A4">
      <w:pPr>
        <w:pStyle w:val="4"/>
        <w:spacing w:before="111"/>
        <w:ind w:left="0"/>
        <w:rPr>
          <w:b/>
          <w:i/>
        </w:rPr>
      </w:pPr>
    </w:p>
    <w:p w14:paraId="04175E1A">
      <w:pPr>
        <w:pStyle w:val="4"/>
      </w:pPr>
      <w:r>
        <w:rPr>
          <w:b/>
        </w:rPr>
        <w:t>Учитель:</w:t>
      </w:r>
      <w:r>
        <w:rPr>
          <w:b/>
          <w:spacing w:val="-11"/>
        </w:rPr>
        <w:t xml:space="preserve"> </w:t>
      </w:r>
      <w:r>
        <w:t>Выберите</w:t>
      </w:r>
      <w:r>
        <w:rPr>
          <w:spacing w:val="-9"/>
        </w:rPr>
        <w:t xml:space="preserve"> </w:t>
      </w:r>
      <w:r>
        <w:t>качества,</w:t>
      </w:r>
      <w:r>
        <w:rPr>
          <w:spacing w:val="-7"/>
        </w:rPr>
        <w:t xml:space="preserve"> </w:t>
      </w:r>
      <w:r>
        <w:t>которыми</w:t>
      </w:r>
      <w:r>
        <w:rPr>
          <w:spacing w:val="-5"/>
        </w:rPr>
        <w:t xml:space="preserve"> </w:t>
      </w:r>
      <w:r>
        <w:t>должен</w:t>
      </w:r>
      <w:r>
        <w:rPr>
          <w:spacing w:val="-10"/>
        </w:rPr>
        <w:t xml:space="preserve"> </w:t>
      </w:r>
      <w:r>
        <w:t>обладать</w:t>
      </w:r>
      <w:r>
        <w:rPr>
          <w:spacing w:val="-12"/>
        </w:rPr>
        <w:t xml:space="preserve"> </w:t>
      </w:r>
      <w:r>
        <w:rPr>
          <w:spacing w:val="-4"/>
        </w:rPr>
        <w:t>друг</w:t>
      </w:r>
    </w:p>
    <w:p w14:paraId="63B84E5E">
      <w:pPr>
        <w:pStyle w:val="4"/>
        <w:spacing w:before="119"/>
        <w:ind w:left="0"/>
      </w:pPr>
    </w:p>
    <w:p w14:paraId="34C0F9C8">
      <w:pPr>
        <w:pStyle w:val="4"/>
        <w:spacing w:line="362" w:lineRule="auto"/>
        <w:ind w:right="167"/>
      </w:pPr>
      <w:r>
        <w:rPr>
          <w:b/>
        </w:rPr>
        <w:t>Учитель:</w:t>
      </w:r>
      <w:r>
        <w:rPr>
          <w:b/>
          <w:spacing w:val="-1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теперь</w:t>
      </w:r>
      <w:r>
        <w:rPr>
          <w:spacing w:val="-7"/>
        </w:rPr>
        <w:t xml:space="preserve"> </w:t>
      </w:r>
      <w:r>
        <w:t>давайте</w:t>
      </w:r>
      <w:r>
        <w:rPr>
          <w:spacing w:val="-4"/>
        </w:rPr>
        <w:t xml:space="preserve"> </w:t>
      </w:r>
      <w:r>
        <w:t>вспомним песню</w:t>
      </w:r>
      <w:r>
        <w:rPr>
          <w:spacing w:val="40"/>
        </w:rPr>
        <w:t xml:space="preserve"> </w:t>
      </w:r>
      <w:r>
        <w:fldChar w:fldCharType="begin"/>
      </w:r>
      <w:r>
        <w:instrText xml:space="preserve"> HYPERLINK "http://o-druzhbe.ru/detskie_pesni_o_druzhbe.php?name=ulybka" \h </w:instrText>
      </w:r>
      <w:r>
        <w:fldChar w:fldCharType="separate"/>
      </w:r>
      <w:r>
        <w:rPr>
          <w:color w:val="0000FF"/>
          <w:u w:val="single" w:color="0000FF"/>
        </w:rPr>
        <w:t>«Улыбка»</w:t>
      </w:r>
      <w:r>
        <w:rPr>
          <w:color w:val="0000FF"/>
          <w:spacing w:val="-5"/>
          <w:u w:val="single" w:color="0000FF"/>
        </w:rPr>
        <w:t xml:space="preserve"> </w:t>
      </w:r>
      <w:r>
        <w:rPr>
          <w:color w:val="0000FF"/>
          <w:u w:val="single" w:color="0000FF"/>
        </w:rPr>
        <w:t>(м/ф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u w:val="single" w:color="0000FF"/>
        </w:rPr>
        <w:t>«Крошка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u w:val="single" w:color="0000FF"/>
        </w:rPr>
        <w:t>енот»)</w:t>
      </w:r>
      <w:r>
        <w:rPr>
          <w:color w:val="0000FF"/>
          <w:u w:val="single" w:color="0000FF"/>
        </w:rPr>
        <w:fldChar w:fldCharType="end"/>
      </w:r>
      <w:r>
        <w:rPr>
          <w:color w:val="0000FF"/>
        </w:rPr>
        <w:t xml:space="preserve"> </w:t>
      </w:r>
      <w:r>
        <w:t>и все вместе споем</w:t>
      </w:r>
      <w:r>
        <w:rPr>
          <w:spacing w:val="40"/>
        </w:rPr>
        <w:t xml:space="preserve"> </w:t>
      </w:r>
      <w:r>
        <w:t>(Слайд10)</w:t>
      </w:r>
    </w:p>
    <w:p w14:paraId="4B896E7F">
      <w:pPr>
        <w:pStyle w:val="6"/>
        <w:numPr>
          <w:ilvl w:val="0"/>
          <w:numId w:val="3"/>
        </w:numPr>
        <w:tabs>
          <w:tab w:val="left" w:pos="1580"/>
        </w:tabs>
        <w:spacing w:before="281" w:after="0" w:line="240" w:lineRule="auto"/>
        <w:ind w:left="1580" w:right="0" w:hanging="359"/>
        <w:jc w:val="left"/>
        <w:rPr>
          <w:b/>
          <w:color w:val="171717"/>
          <w:sz w:val="28"/>
        </w:rPr>
      </w:pPr>
      <w:r>
        <w:rPr>
          <w:b/>
          <w:color w:val="171717"/>
          <w:spacing w:val="-2"/>
          <w:sz w:val="28"/>
        </w:rPr>
        <w:t>Рефлексия.</w:t>
      </w:r>
    </w:p>
    <w:p w14:paraId="7284F7BD">
      <w:pPr>
        <w:pStyle w:val="6"/>
        <w:spacing w:after="0" w:line="240" w:lineRule="auto"/>
        <w:jc w:val="left"/>
        <w:rPr>
          <w:b/>
          <w:sz w:val="28"/>
        </w:rPr>
        <w:sectPr>
          <w:pgSz w:w="11910" w:h="16840"/>
          <w:pgMar w:top="1040" w:right="708" w:bottom="280" w:left="1559" w:header="720" w:footer="720" w:gutter="0"/>
          <w:cols w:space="720" w:num="1"/>
        </w:sectPr>
      </w:pPr>
    </w:p>
    <w:p w14:paraId="64AE90D6">
      <w:pPr>
        <w:pStyle w:val="4"/>
        <w:spacing w:before="67" w:line="360" w:lineRule="auto"/>
        <w:ind w:right="167"/>
      </w:pPr>
      <w:r>
        <w:rPr>
          <w:b/>
        </w:rPr>
        <w:t>Учитель:</w:t>
      </w:r>
      <w:r>
        <w:rPr>
          <w:b/>
          <w:spacing w:val="-5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вас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столах</w:t>
      </w:r>
      <w:r>
        <w:rPr>
          <w:spacing w:val="-7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лучики.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классный</w:t>
      </w:r>
      <w:r>
        <w:rPr>
          <w:spacing w:val="-4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был важен</w:t>
      </w:r>
      <w:r>
        <w:rPr>
          <w:spacing w:val="-3"/>
        </w:rPr>
        <w:t xml:space="preserve"> </w:t>
      </w:r>
      <w:r>
        <w:t>для вас и интересен, возьмите лучик и приклейте его к солнышку; если был, скучным, ненужным</w:t>
      </w:r>
      <w:r>
        <w:rPr>
          <w:spacing w:val="-2"/>
        </w:rPr>
        <w:t xml:space="preserve"> </w:t>
      </w:r>
      <w:r>
        <w:t>, выберите</w:t>
      </w:r>
      <w:r>
        <w:rPr>
          <w:spacing w:val="-2"/>
        </w:rPr>
        <w:t xml:space="preserve"> </w:t>
      </w:r>
      <w:r>
        <w:t>грустного</w:t>
      </w:r>
      <w:r>
        <w:rPr>
          <w:spacing w:val="-3"/>
        </w:rPr>
        <w:t xml:space="preserve"> </w:t>
      </w:r>
      <w:r>
        <w:t>смайлика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подарите</w:t>
      </w:r>
      <w:r>
        <w:rPr>
          <w:spacing w:val="-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 xml:space="preserve">нашему </w:t>
      </w:r>
      <w:r>
        <w:rPr>
          <w:spacing w:val="-2"/>
        </w:rPr>
        <w:t>солнышку.</w:t>
      </w:r>
    </w:p>
    <w:p w14:paraId="4CFC30AF">
      <w:pPr>
        <w:pStyle w:val="6"/>
        <w:numPr>
          <w:ilvl w:val="0"/>
          <w:numId w:val="1"/>
        </w:numPr>
        <w:tabs>
          <w:tab w:val="left" w:pos="348"/>
        </w:tabs>
        <w:spacing w:before="8" w:after="0" w:line="355" w:lineRule="auto"/>
        <w:ind w:left="140" w:right="1408" w:firstLine="0"/>
        <w:jc w:val="left"/>
        <w:rPr>
          <w:b/>
          <w:sz w:val="28"/>
          <w:u w:val="single"/>
        </w:rPr>
      </w:pP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Рекомендации</w:t>
      </w:r>
      <w:r>
        <w:rPr>
          <w:b/>
          <w:spacing w:val="-9"/>
          <w:sz w:val="28"/>
          <w:u w:val="single"/>
        </w:rPr>
        <w:t xml:space="preserve"> </w:t>
      </w:r>
      <w:r>
        <w:rPr>
          <w:b/>
          <w:sz w:val="28"/>
          <w:u w:val="single"/>
        </w:rPr>
        <w:t>по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использованию</w:t>
      </w:r>
      <w:r>
        <w:rPr>
          <w:b/>
          <w:spacing w:val="-8"/>
          <w:sz w:val="28"/>
          <w:u w:val="single"/>
        </w:rPr>
        <w:t xml:space="preserve"> </w:t>
      </w:r>
      <w:r>
        <w:rPr>
          <w:b/>
          <w:sz w:val="28"/>
          <w:u w:val="single"/>
        </w:rPr>
        <w:t>методической</w:t>
      </w:r>
      <w:r>
        <w:rPr>
          <w:b/>
          <w:spacing w:val="-9"/>
          <w:sz w:val="28"/>
          <w:u w:val="single"/>
        </w:rPr>
        <w:t xml:space="preserve"> </w:t>
      </w:r>
      <w:r>
        <w:rPr>
          <w:b/>
          <w:sz w:val="28"/>
          <w:u w:val="single"/>
        </w:rPr>
        <w:t>разработки</w:t>
      </w:r>
      <w:r>
        <w:rPr>
          <w:b/>
          <w:spacing w:val="-9"/>
          <w:sz w:val="28"/>
          <w:u w:val="single"/>
        </w:rPr>
        <w:t xml:space="preserve"> </w:t>
      </w:r>
      <w:r>
        <w:rPr>
          <w:b/>
          <w:sz w:val="28"/>
          <w:u w:val="single"/>
        </w:rPr>
        <w:t>в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практике работы классных руководителей</w:t>
      </w:r>
    </w:p>
    <w:p w14:paraId="39E66665">
      <w:pPr>
        <w:pStyle w:val="6"/>
        <w:numPr>
          <w:ilvl w:val="0"/>
          <w:numId w:val="7"/>
        </w:numPr>
        <w:tabs>
          <w:tab w:val="left" w:pos="302"/>
        </w:tabs>
        <w:spacing w:before="205" w:after="0" w:line="240" w:lineRule="auto"/>
        <w:ind w:left="302" w:right="0" w:hanging="162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группе;</w:t>
      </w:r>
    </w:p>
    <w:p w14:paraId="06B0CD2C">
      <w:pPr>
        <w:pStyle w:val="4"/>
        <w:spacing w:before="42"/>
        <w:ind w:left="0"/>
      </w:pPr>
    </w:p>
    <w:p w14:paraId="4EC3A9AB">
      <w:pPr>
        <w:pStyle w:val="6"/>
        <w:numPr>
          <w:ilvl w:val="0"/>
          <w:numId w:val="7"/>
        </w:numPr>
        <w:tabs>
          <w:tab w:val="left" w:pos="302"/>
        </w:tabs>
        <w:spacing w:before="0" w:after="0" w:line="357" w:lineRule="auto"/>
        <w:ind w:left="140" w:right="723" w:firstLine="0"/>
        <w:jc w:val="left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раздаче</w:t>
      </w:r>
      <w:r>
        <w:rPr>
          <w:spacing w:val="-4"/>
          <w:sz w:val="28"/>
        </w:rPr>
        <w:t xml:space="preserve"> </w:t>
      </w:r>
      <w:r>
        <w:rPr>
          <w:sz w:val="28"/>
        </w:rPr>
        <w:t>книг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дать</w:t>
      </w:r>
      <w:r>
        <w:rPr>
          <w:spacing w:val="-7"/>
          <w:sz w:val="28"/>
        </w:rPr>
        <w:t xml:space="preserve"> </w:t>
      </w:r>
      <w:r>
        <w:rPr>
          <w:sz w:val="28"/>
        </w:rPr>
        <w:t>учащимся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книг;</w:t>
      </w:r>
      <w:r>
        <w:rPr>
          <w:spacing w:val="-5"/>
          <w:sz w:val="28"/>
        </w:rPr>
        <w:t xml:space="preserve"> </w:t>
      </w:r>
      <w:r>
        <w:rPr>
          <w:sz w:val="28"/>
        </w:rPr>
        <w:t>избегая прямых инструкций;</w:t>
      </w:r>
    </w:p>
    <w:p w14:paraId="76F1A2D9">
      <w:pPr>
        <w:pStyle w:val="6"/>
        <w:numPr>
          <w:ilvl w:val="0"/>
          <w:numId w:val="7"/>
        </w:numPr>
        <w:tabs>
          <w:tab w:val="left" w:pos="302"/>
        </w:tabs>
        <w:spacing w:before="203" w:after="0" w:line="240" w:lineRule="auto"/>
        <w:ind w:left="302" w:right="0" w:hanging="162"/>
        <w:jc w:val="left"/>
        <w:rPr>
          <w:sz w:val="28"/>
        </w:rPr>
      </w:pPr>
      <w:r>
        <w:rPr>
          <w:sz w:val="28"/>
        </w:rPr>
        <w:t>не</w:t>
      </w:r>
      <w:r>
        <w:rPr>
          <w:spacing w:val="-10"/>
          <w:sz w:val="28"/>
        </w:rPr>
        <w:t xml:space="preserve"> </w:t>
      </w:r>
      <w:r>
        <w:rPr>
          <w:sz w:val="28"/>
        </w:rPr>
        <w:t>сдерживать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инициативы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детей;</w:t>
      </w:r>
    </w:p>
    <w:p w14:paraId="75E25AD5">
      <w:pPr>
        <w:pStyle w:val="4"/>
        <w:spacing w:before="42"/>
        <w:ind w:left="0"/>
      </w:pPr>
    </w:p>
    <w:p w14:paraId="1DF42740">
      <w:pPr>
        <w:pStyle w:val="6"/>
        <w:numPr>
          <w:ilvl w:val="0"/>
          <w:numId w:val="7"/>
        </w:numPr>
        <w:tabs>
          <w:tab w:val="left" w:pos="302"/>
        </w:tabs>
        <w:spacing w:before="0" w:after="0" w:line="357" w:lineRule="auto"/>
        <w:ind w:left="140" w:right="953" w:firstLine="0"/>
        <w:jc w:val="left"/>
        <w:rPr>
          <w:sz w:val="28"/>
        </w:rPr>
      </w:pPr>
      <w:r>
        <w:rPr>
          <w:sz w:val="28"/>
        </w:rPr>
        <w:t>поощрять</w:t>
      </w:r>
      <w:r>
        <w:rPr>
          <w:spacing w:val="-9"/>
          <w:sz w:val="28"/>
        </w:rPr>
        <w:t xml:space="preserve"> </w:t>
      </w:r>
      <w:r>
        <w:rPr>
          <w:sz w:val="28"/>
        </w:rPr>
        <w:t>тех,</w:t>
      </w:r>
      <w:r>
        <w:rPr>
          <w:spacing w:val="-4"/>
          <w:sz w:val="28"/>
        </w:rPr>
        <w:t xml:space="preserve"> </w:t>
      </w:r>
      <w:r>
        <w:rPr>
          <w:sz w:val="28"/>
        </w:rPr>
        <w:t>кто</w:t>
      </w:r>
      <w:r>
        <w:rPr>
          <w:spacing w:val="-7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-4"/>
          <w:sz w:val="28"/>
        </w:rPr>
        <w:t xml:space="preserve"> </w:t>
      </w:r>
      <w:r>
        <w:rPr>
          <w:sz w:val="28"/>
        </w:rPr>
        <w:t>высказывает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свои </w:t>
      </w:r>
      <w:r>
        <w:rPr>
          <w:spacing w:val="-2"/>
          <w:sz w:val="28"/>
        </w:rPr>
        <w:t>умозаключения;</w:t>
      </w:r>
    </w:p>
    <w:p w14:paraId="721D6208">
      <w:pPr>
        <w:pStyle w:val="6"/>
        <w:numPr>
          <w:ilvl w:val="0"/>
          <w:numId w:val="7"/>
        </w:numPr>
        <w:tabs>
          <w:tab w:val="left" w:pos="302"/>
        </w:tabs>
        <w:spacing w:before="208" w:after="0" w:line="357" w:lineRule="auto"/>
        <w:ind w:left="140" w:right="551" w:firstLine="0"/>
        <w:jc w:val="left"/>
        <w:rPr>
          <w:sz w:val="28"/>
        </w:rPr>
      </w:pPr>
      <w:r>
        <w:rPr>
          <w:sz w:val="28"/>
        </w:rPr>
        <w:t>вовлечь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пригласить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младших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классов, </w:t>
      </w:r>
      <w:r>
        <w:rPr>
          <w:spacing w:val="-2"/>
          <w:sz w:val="28"/>
        </w:rPr>
        <w:t>родителей;</w:t>
      </w:r>
    </w:p>
    <w:p w14:paraId="72A6D827">
      <w:pPr>
        <w:pStyle w:val="6"/>
        <w:numPr>
          <w:ilvl w:val="0"/>
          <w:numId w:val="7"/>
        </w:numPr>
        <w:tabs>
          <w:tab w:val="left" w:pos="302"/>
        </w:tabs>
        <w:spacing w:before="207" w:after="0" w:line="240" w:lineRule="auto"/>
        <w:ind w:left="302" w:right="0" w:hanging="162"/>
        <w:jc w:val="left"/>
        <w:rPr>
          <w:sz w:val="28"/>
        </w:rPr>
      </w:pP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конце</w:t>
      </w:r>
      <w:r>
        <w:rPr>
          <w:spacing w:val="-7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-7"/>
          <w:sz w:val="28"/>
        </w:rPr>
        <w:t xml:space="preserve"> </w:t>
      </w:r>
      <w:r>
        <w:rPr>
          <w:sz w:val="28"/>
        </w:rPr>
        <w:t>можно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провести</w:t>
      </w:r>
      <w:r>
        <w:rPr>
          <w:spacing w:val="-9"/>
          <w:sz w:val="28"/>
        </w:rPr>
        <w:t xml:space="preserve"> </w:t>
      </w:r>
      <w:r>
        <w:rPr>
          <w:sz w:val="28"/>
        </w:rPr>
        <w:t>анкетирование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символическое</w:t>
      </w:r>
    </w:p>
    <w:p w14:paraId="1D7BA07C">
      <w:pPr>
        <w:pStyle w:val="4"/>
        <w:spacing w:before="158" w:line="357" w:lineRule="auto"/>
        <w:ind w:right="167"/>
      </w:pPr>
      <w:r>
        <w:t>оценивание,</w:t>
      </w:r>
      <w:r>
        <w:rPr>
          <w:spacing w:val="-6"/>
        </w:rPr>
        <w:t xml:space="preserve"> </w:t>
      </w:r>
      <w:r>
        <w:t>цветограмму,</w:t>
      </w:r>
      <w:r>
        <w:rPr>
          <w:spacing w:val="-6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узнать</w:t>
      </w:r>
      <w:r>
        <w:rPr>
          <w:spacing w:val="-10"/>
        </w:rPr>
        <w:t xml:space="preserve"> </w:t>
      </w:r>
      <w:r>
        <w:t>насколько</w:t>
      </w:r>
      <w:r>
        <w:rPr>
          <w:spacing w:val="-9"/>
        </w:rPr>
        <w:t xml:space="preserve"> </w:t>
      </w:r>
      <w:r>
        <w:t>был</w:t>
      </w:r>
      <w:r>
        <w:rPr>
          <w:spacing w:val="-8"/>
        </w:rPr>
        <w:t xml:space="preserve"> </w:t>
      </w:r>
      <w:r>
        <w:t>эффективен</w:t>
      </w:r>
      <w:r>
        <w:rPr>
          <w:spacing w:val="-9"/>
        </w:rPr>
        <w:t xml:space="preserve"> </w:t>
      </w:r>
      <w:r>
        <w:t xml:space="preserve">классный </w:t>
      </w:r>
      <w:r>
        <w:rPr>
          <w:spacing w:val="-4"/>
        </w:rPr>
        <w:t>час.</w:t>
      </w:r>
    </w:p>
    <w:p w14:paraId="06F81C7B">
      <w:pPr>
        <w:pStyle w:val="6"/>
        <w:numPr>
          <w:ilvl w:val="0"/>
          <w:numId w:val="7"/>
        </w:numPr>
        <w:tabs>
          <w:tab w:val="left" w:pos="302"/>
        </w:tabs>
        <w:spacing w:before="203" w:after="0" w:line="240" w:lineRule="auto"/>
        <w:ind w:left="302" w:right="0" w:hanging="162"/>
        <w:jc w:val="left"/>
        <w:rPr>
          <w:sz w:val="28"/>
        </w:rPr>
      </w:pPr>
      <w:r>
        <w:rPr>
          <w:sz w:val="28"/>
        </w:rPr>
        <w:t>выработать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классном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часе:</w:t>
      </w:r>
    </w:p>
    <w:p w14:paraId="63B8914E">
      <w:pPr>
        <w:pStyle w:val="4"/>
        <w:spacing w:before="42"/>
        <w:ind w:left="0"/>
      </w:pPr>
    </w:p>
    <w:p w14:paraId="6B304D30">
      <w:pPr>
        <w:pStyle w:val="6"/>
        <w:numPr>
          <w:ilvl w:val="0"/>
          <w:numId w:val="8"/>
        </w:numPr>
        <w:tabs>
          <w:tab w:val="left" w:pos="422"/>
        </w:tabs>
        <w:spacing w:before="0" w:after="0" w:line="240" w:lineRule="auto"/>
        <w:ind w:left="422" w:right="0" w:hanging="282"/>
        <w:jc w:val="left"/>
        <w:rPr>
          <w:sz w:val="28"/>
        </w:rPr>
      </w:pP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уважением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6"/>
          <w:sz w:val="28"/>
        </w:rPr>
        <w:t xml:space="preserve"> </w:t>
      </w:r>
      <w:r>
        <w:rPr>
          <w:sz w:val="28"/>
        </w:rPr>
        <w:t>друг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другу.</w:t>
      </w:r>
    </w:p>
    <w:p w14:paraId="3D1733D4">
      <w:pPr>
        <w:pStyle w:val="4"/>
        <w:spacing w:before="38"/>
        <w:ind w:left="0"/>
      </w:pPr>
    </w:p>
    <w:p w14:paraId="159A5CFF">
      <w:pPr>
        <w:pStyle w:val="6"/>
        <w:numPr>
          <w:ilvl w:val="0"/>
          <w:numId w:val="8"/>
        </w:numPr>
        <w:tabs>
          <w:tab w:val="left" w:pos="422"/>
        </w:tabs>
        <w:spacing w:before="0" w:after="0" w:line="240" w:lineRule="auto"/>
        <w:ind w:left="422" w:right="0" w:hanging="282"/>
        <w:jc w:val="left"/>
        <w:rPr>
          <w:sz w:val="28"/>
        </w:rPr>
      </w:pPr>
      <w:r>
        <w:rPr>
          <w:sz w:val="28"/>
        </w:rPr>
        <w:t>Любое</w:t>
      </w:r>
      <w:r>
        <w:rPr>
          <w:spacing w:val="-1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заслуживает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внимания.</w:t>
      </w:r>
    </w:p>
    <w:p w14:paraId="4B090385">
      <w:pPr>
        <w:pStyle w:val="4"/>
        <w:spacing w:before="38"/>
        <w:ind w:left="0"/>
      </w:pPr>
    </w:p>
    <w:p w14:paraId="0CA98F69">
      <w:pPr>
        <w:pStyle w:val="6"/>
        <w:numPr>
          <w:ilvl w:val="0"/>
          <w:numId w:val="8"/>
        </w:numPr>
        <w:tabs>
          <w:tab w:val="left" w:pos="422"/>
        </w:tabs>
        <w:spacing w:before="0" w:after="0" w:line="240" w:lineRule="auto"/>
        <w:ind w:left="422" w:right="0" w:hanging="282"/>
        <w:jc w:val="left"/>
        <w:rPr>
          <w:sz w:val="28"/>
        </w:rPr>
      </w:pPr>
      <w:r>
        <w:rPr>
          <w:sz w:val="28"/>
        </w:rPr>
        <w:t>Признаём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9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любой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вопрос.</w:t>
      </w:r>
    </w:p>
    <w:p w14:paraId="0F957572">
      <w:pPr>
        <w:pStyle w:val="4"/>
        <w:spacing w:before="47"/>
        <w:ind w:left="0"/>
      </w:pPr>
    </w:p>
    <w:p w14:paraId="7182ADE6">
      <w:pPr>
        <w:pStyle w:val="6"/>
        <w:numPr>
          <w:ilvl w:val="0"/>
          <w:numId w:val="8"/>
        </w:numPr>
        <w:tabs>
          <w:tab w:val="left" w:pos="422"/>
        </w:tabs>
        <w:spacing w:before="0" w:after="0" w:line="355" w:lineRule="auto"/>
        <w:ind w:left="140" w:right="374" w:firstLine="0"/>
        <w:jc w:val="left"/>
        <w:rPr>
          <w:sz w:val="28"/>
        </w:rPr>
      </w:pP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5"/>
          <w:sz w:val="28"/>
        </w:rPr>
        <w:t xml:space="preserve"> </w:t>
      </w:r>
      <w:r>
        <w:rPr>
          <w:sz w:val="28"/>
        </w:rPr>
        <w:t>есть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быть</w:t>
      </w:r>
      <w:r>
        <w:rPr>
          <w:spacing w:val="-7"/>
          <w:sz w:val="28"/>
        </w:rPr>
        <w:t xml:space="preserve"> </w:t>
      </w:r>
      <w:r>
        <w:rPr>
          <w:sz w:val="28"/>
        </w:rPr>
        <w:t>выслушанным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понятым.</w:t>
      </w:r>
      <w:r>
        <w:rPr>
          <w:spacing w:val="-3"/>
          <w:sz w:val="28"/>
        </w:rPr>
        <w:t xml:space="preserve"> </w:t>
      </w:r>
      <w:r>
        <w:rPr>
          <w:sz w:val="28"/>
        </w:rPr>
        <w:t>Пока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говорит, все его слушают.</w:t>
      </w:r>
    </w:p>
    <w:p w14:paraId="05DEAD1B">
      <w:pPr>
        <w:pStyle w:val="6"/>
        <w:numPr>
          <w:ilvl w:val="0"/>
          <w:numId w:val="8"/>
        </w:numPr>
        <w:tabs>
          <w:tab w:val="left" w:pos="422"/>
        </w:tabs>
        <w:spacing w:before="204" w:after="0" w:line="240" w:lineRule="auto"/>
        <w:ind w:left="422" w:right="0" w:hanging="282"/>
        <w:jc w:val="left"/>
        <w:rPr>
          <w:sz w:val="28"/>
        </w:rPr>
      </w:pP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своём</w:t>
      </w:r>
      <w:r>
        <w:rPr>
          <w:spacing w:val="-7"/>
          <w:sz w:val="28"/>
        </w:rPr>
        <w:t xml:space="preserve"> </w:t>
      </w:r>
      <w:r>
        <w:rPr>
          <w:sz w:val="28"/>
        </w:rPr>
        <w:t>желании</w:t>
      </w:r>
      <w:r>
        <w:rPr>
          <w:spacing w:val="-8"/>
          <w:sz w:val="28"/>
        </w:rPr>
        <w:t xml:space="preserve"> </w:t>
      </w:r>
      <w:r>
        <w:rPr>
          <w:sz w:val="28"/>
        </w:rPr>
        <w:t>высказаться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сообщаем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9"/>
          <w:sz w:val="28"/>
        </w:rPr>
        <w:t xml:space="preserve"> </w:t>
      </w:r>
      <w:r>
        <w:rPr>
          <w:sz w:val="28"/>
        </w:rPr>
        <w:t>поднятой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руки.</w:t>
      </w:r>
    </w:p>
    <w:sectPr>
      <w:pgSz w:w="11910" w:h="16840"/>
      <w:pgMar w:top="1040" w:right="708" w:bottom="280" w:left="1559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1"/>
    <w:family w:val="roman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)"/>
      <w:lvlJc w:val="left"/>
      <w:pPr>
        <w:ind w:left="443" w:hanging="30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59" w:hanging="30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79" w:hanging="30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99" w:hanging="30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18" w:hanging="30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8" w:hanging="30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58" w:hanging="30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77" w:hanging="30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97" w:hanging="303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0"/>
      <w:numFmt w:val="bullet"/>
      <w:lvlText w:val="-"/>
      <w:lvlJc w:val="left"/>
      <w:pPr>
        <w:ind w:left="140" w:hanging="22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3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85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3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86" w:hanging="360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2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81" w:hanging="36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23" w:hanging="283"/>
        <w:jc w:val="left"/>
      </w:pPr>
      <w:rPr>
        <w:rFonts w:hint="default"/>
        <w:spacing w:val="0"/>
        <w:w w:val="89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562" w:hanging="423"/>
        <w:jc w:val="left"/>
      </w:pPr>
      <w:rPr>
        <w:rFonts w:hint="default"/>
        <w:spacing w:val="0"/>
        <w:w w:val="94"/>
        <w:lang w:val="ru-RU" w:eastAsia="en-US" w:bidi="ar-SA"/>
      </w:rPr>
    </w:lvl>
    <w:lvl w:ilvl="2" w:tentative="0">
      <w:start w:val="0"/>
      <w:numFmt w:val="bullet"/>
      <w:lvlText w:val=""/>
      <w:lvlJc w:val="left"/>
      <w:pPr>
        <w:ind w:left="861" w:hanging="423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957" w:hanging="42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054" w:hanging="42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51" w:hanging="42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248" w:hanging="42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345" w:hanging="42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42" w:hanging="423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 w:tentative="0">
      <w:start w:val="7"/>
      <w:numFmt w:val="decimal"/>
      <w:lvlText w:val="%1)"/>
      <w:lvlJc w:val="left"/>
      <w:pPr>
        <w:ind w:left="373" w:hanging="23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2"/>
        <w:w w:val="98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05" w:hanging="23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31" w:hanging="23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57" w:hanging="23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82" w:hanging="23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08" w:hanging="23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34" w:hanging="23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59" w:hanging="23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85" w:hanging="233"/>
      </w:pPr>
      <w:rPr>
        <w:rFonts w:hint="default"/>
        <w:lang w:val="ru-RU" w:eastAsia="en-US" w:bidi="ar-SA"/>
      </w:rPr>
    </w:lvl>
  </w:abstractNum>
  <w:abstractNum w:abstractNumId="5">
    <w:nsid w:val="25B654F3"/>
    <w:multiLevelType w:val="multilevel"/>
    <w:tmpl w:val="25B654F3"/>
    <w:lvl w:ilvl="0" w:tentative="0">
      <w:start w:val="0"/>
      <w:numFmt w:val="bullet"/>
      <w:lvlText w:val="-"/>
      <w:lvlJc w:val="left"/>
      <w:pPr>
        <w:ind w:left="14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39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38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88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38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87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37" w:hanging="164"/>
      </w:pPr>
      <w:rPr>
        <w:rFonts w:hint="default"/>
        <w:lang w:val="ru-RU" w:eastAsia="en-US" w:bidi="ar-SA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581" w:hanging="361"/>
        <w:jc w:val="left"/>
      </w:pPr>
      <w:rPr>
        <w:rFonts w:hint="default"/>
        <w:spacing w:val="0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85" w:hanging="36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91" w:hanging="36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97" w:hanging="36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02" w:hanging="36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08" w:hanging="36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4" w:hanging="36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19" w:hanging="36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25" w:hanging="361"/>
      </w:pPr>
      <w:rPr>
        <w:rFonts w:hint="default"/>
        <w:lang w:val="ru-RU" w:eastAsia="en-US" w:bidi="ar-SA"/>
      </w:rPr>
    </w:lvl>
  </w:abstractNum>
  <w:abstractNum w:abstractNumId="7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423" w:hanging="2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2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63" w:hanging="2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5" w:hanging="2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6" w:hanging="2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28" w:hanging="2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50" w:hanging="2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71" w:hanging="2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93" w:hanging="28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47D25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40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14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TotalTime>0</TotalTime>
  <ScaleCrop>false</ScaleCrop>
  <LinksUpToDate>false</LinksUpToDate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2025-05-18T09:24:00Z</dcterms:created>
  <dc:creator>admin</dc:creator>
  <cp:lastModifiedBy>Дом</cp:lastModifiedBy>
  <dcterms:modified xsi:type="dcterms:W3CDTF">2025-05-18T09:27:53Z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2025-05-18T00:00:00Z</vt:filetime>
  </property>
  <property fmtid="{D5CDD505-2E9C-101B-9397-08002B2CF9AE}" pid="5" name="Producer">
    <vt:lpwstr>www.ilovepdf.com</vt:lpwstr>
  </property>
  <property fmtid="{D5CDD505-2E9C-101B-9397-08002B2CF9AE}" pid="6" name="KSOProductBuildVer">
    <vt:lpwstr>1049-12.2.0.21179</vt:lpwstr>
  </property>
  <property fmtid="{D5CDD505-2E9C-101B-9397-08002B2CF9AE}" pid="7" name="ICV">
    <vt:lpwstr>0AA63AB32ABB4703B84663B9025E1E32_12</vt:lpwstr>
  </property>
</Properties>
</file>